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193"/>
      <w:bookmarkStart w:id="3" w:name="_Toc19939"/>
      <w:bookmarkStart w:id="4" w:name="_Toc15378441"/>
      <w:bookmarkStart w:id="5" w:name="_Toc15377425"/>
      <w:bookmarkStart w:id="6"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8442"/>
      <w:bookmarkStart w:id="8" w:name="_Toc15396476"/>
      <w:bookmarkStart w:id="9" w:name="_Toc15377194"/>
      <w:bookmarkStart w:id="10" w:name="_Toc15396598"/>
      <w:bookmarkStart w:id="11" w:name="_Toc16192"/>
      <w:bookmarkStart w:id="12" w:name="_Toc15377426"/>
      <w:r>
        <w:rPr>
          <w:rFonts w:hint="eastAsia" w:ascii="方正小标宋简体" w:hAnsi="方正小标宋简体" w:eastAsia="方正小标宋简体" w:cs="方正小标宋简体"/>
          <w:color w:val="auto"/>
          <w:sz w:val="72"/>
          <w:szCs w:val="72"/>
          <w:highlight w:val="none"/>
        </w:rPr>
        <w:t>四川省</w:t>
      </w:r>
      <w:bookmarkEnd w:id="0"/>
      <w:bookmarkStart w:id="13" w:name="_Toc15306268"/>
      <w:r>
        <w:rPr>
          <w:rFonts w:hint="eastAsia" w:ascii="方正小标宋简体" w:hAnsi="方正小标宋简体" w:eastAsia="方正小标宋简体" w:cs="方正小标宋简体"/>
          <w:color w:val="auto"/>
          <w:sz w:val="72"/>
          <w:szCs w:val="72"/>
          <w:highlight w:val="none"/>
        </w:rPr>
        <w:t>广元市昭化区</w:t>
      </w:r>
      <w:r>
        <w:rPr>
          <w:rFonts w:hint="eastAsia" w:ascii="方正小标宋简体" w:hAnsi="方正小标宋简体" w:eastAsia="方正小标宋简体" w:cs="方正小标宋简体"/>
          <w:color w:val="auto"/>
          <w:sz w:val="72"/>
          <w:szCs w:val="72"/>
          <w:highlight w:val="none"/>
          <w:lang w:eastAsia="zh-CN"/>
        </w:rPr>
        <w:t>陈江乡</w:t>
      </w:r>
      <w:r>
        <w:rPr>
          <w:rFonts w:hint="eastAsia" w:ascii="方正小标宋简体" w:hAnsi="方正小标宋简体" w:eastAsia="方正小标宋简体" w:cs="方正小标宋简体"/>
          <w:color w:val="auto"/>
          <w:sz w:val="72"/>
          <w:szCs w:val="72"/>
          <w:highlight w:val="none"/>
        </w:rPr>
        <w:t>卫生院</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2"/>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6756"/>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4"/>
            <w:tabs>
              <w:tab w:val="right" w:leader="dot" w:pos="8306"/>
            </w:tabs>
          </w:pPr>
          <w:r>
            <w:fldChar w:fldCharType="begin"/>
          </w:r>
          <w:r>
            <w:instrText xml:space="preserve">TOC \o "1-3" \h \u</w:instrText>
          </w:r>
          <w:r>
            <w:fldChar w:fldCharType="separate"/>
          </w:r>
          <w:r>
            <w:fldChar w:fldCharType="begin"/>
          </w:r>
          <w:r>
            <w:instrText xml:space="preserve"> HYPERLINK \l "_Toc23675"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_Toc23675 \h </w:instrText>
          </w:r>
          <w:r>
            <w:fldChar w:fldCharType="separate"/>
          </w:r>
          <w:r>
            <w:t>1</w:t>
          </w:r>
          <w:r>
            <w:fldChar w:fldCharType="end"/>
          </w:r>
          <w:r>
            <w:fldChar w:fldCharType="end"/>
          </w:r>
        </w:p>
        <w:p>
          <w:pPr>
            <w:pStyle w:val="35"/>
            <w:tabs>
              <w:tab w:val="right" w:leader="dot" w:pos="8306"/>
            </w:tabs>
          </w:pPr>
          <w:r>
            <w:fldChar w:fldCharType="begin"/>
          </w:r>
          <w:r>
            <w:instrText xml:space="preserve"> HYPERLINK \l "_Toc837"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_Toc837 \h </w:instrText>
          </w:r>
          <w:r>
            <w:fldChar w:fldCharType="separate"/>
          </w:r>
          <w:r>
            <w:t>1</w:t>
          </w:r>
          <w:r>
            <w:fldChar w:fldCharType="end"/>
          </w:r>
          <w:r>
            <w:fldChar w:fldCharType="end"/>
          </w:r>
        </w:p>
        <w:p>
          <w:pPr>
            <w:pStyle w:val="35"/>
            <w:tabs>
              <w:tab w:val="right" w:leader="dot" w:pos="8306"/>
            </w:tabs>
          </w:pPr>
          <w:r>
            <w:fldChar w:fldCharType="begin"/>
          </w:r>
          <w:r>
            <w:instrText xml:space="preserve"> HYPERLINK \l "_Toc23591"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_Toc23591 \h </w:instrText>
          </w:r>
          <w:r>
            <w:fldChar w:fldCharType="separate"/>
          </w:r>
          <w:r>
            <w:t>2</w:t>
          </w:r>
          <w:r>
            <w:fldChar w:fldCharType="end"/>
          </w:r>
          <w:r>
            <w:fldChar w:fldCharType="end"/>
          </w:r>
        </w:p>
        <w:p>
          <w:pPr>
            <w:pStyle w:val="34"/>
            <w:tabs>
              <w:tab w:val="right" w:leader="dot" w:pos="8306"/>
            </w:tabs>
          </w:pPr>
          <w:r>
            <w:fldChar w:fldCharType="begin"/>
          </w:r>
          <w:r>
            <w:instrText xml:space="preserve"> HYPERLINK \l "_Toc20401"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_Toc20401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"_Toc2233"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_Toc2233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"_Toc14364"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_Toc14364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"_Toc25656"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_Toc25656 \h </w:instrText>
          </w:r>
          <w:r>
            <w:fldChar w:fldCharType="separate"/>
          </w:r>
          <w:r>
            <w:t>4</w:t>
          </w:r>
          <w:r>
            <w:fldChar w:fldCharType="end"/>
          </w:r>
          <w:r>
            <w:fldChar w:fldCharType="end"/>
          </w:r>
        </w:p>
        <w:p>
          <w:pPr>
            <w:pStyle w:val="35"/>
            <w:tabs>
              <w:tab w:val="right" w:leader="dot" w:pos="8306"/>
            </w:tabs>
          </w:pPr>
          <w:r>
            <w:fldChar w:fldCharType="begin"/>
          </w:r>
          <w:r>
            <w:instrText xml:space="preserve"> HYPERLINK \l "_Toc2707"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_Toc2707 \h </w:instrText>
          </w:r>
          <w:r>
            <w:fldChar w:fldCharType="separate"/>
          </w:r>
          <w:r>
            <w:t>4</w:t>
          </w:r>
          <w:r>
            <w:fldChar w:fldCharType="end"/>
          </w:r>
          <w:r>
            <w:fldChar w:fldCharType="end"/>
          </w:r>
        </w:p>
        <w:p>
          <w:pPr>
            <w:pStyle w:val="35"/>
            <w:tabs>
              <w:tab w:val="right" w:leader="dot" w:pos="8306"/>
            </w:tabs>
          </w:pPr>
          <w:r>
            <w:fldChar w:fldCharType="begin"/>
          </w:r>
          <w:r>
            <w:instrText xml:space="preserve"> HYPERLINK \l "_Toc8219"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_Toc8219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"_Toc4796" </w:instrText>
          </w:r>
          <w:r>
            <w:fldChar w:fldCharType="separate"/>
          </w:r>
          <w:r>
            <w:rPr>
              <w:rFonts w:hint="eastAsia" w:ascii="仿宋" w:hAnsi="仿宋" w:eastAsia="仿宋"/>
              <w:szCs w:val="32"/>
              <w:highlight w:val="none"/>
            </w:rPr>
            <w:t>（一）一般公共预算财政拨款支出决算总体情况</w:t>
          </w:r>
          <w:r>
            <w:tab/>
          </w:r>
          <w:r>
            <w:fldChar w:fldCharType="begin"/>
          </w:r>
          <w:r>
            <w:instrText xml:space="preserve"> PAGEREF _Toc4796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"_Toc15709" </w:instrText>
          </w:r>
          <w:r>
            <w:fldChar w:fldCharType="separate"/>
          </w:r>
          <w:r>
            <w:rPr>
              <w:rFonts w:hint="eastAsia" w:ascii="仿宋" w:hAnsi="仿宋" w:eastAsia="仿宋"/>
              <w:szCs w:val="32"/>
              <w:highlight w:val="none"/>
            </w:rPr>
            <w:t>（二）一般公共预算财政拨款支出决算结构情况</w:t>
          </w:r>
          <w:r>
            <w:tab/>
          </w:r>
          <w:r>
            <w:fldChar w:fldCharType="begin"/>
          </w:r>
          <w:r>
            <w:instrText xml:space="preserve"> PAGEREF _Toc15709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"_Toc8543" </w:instrText>
          </w:r>
          <w:r>
            <w:fldChar w:fldCharType="separate"/>
          </w:r>
          <w:r>
            <w:rPr>
              <w:rFonts w:hint="eastAsia" w:ascii="仿宋" w:hAnsi="仿宋" w:eastAsia="仿宋"/>
              <w:szCs w:val="32"/>
              <w:highlight w:val="none"/>
            </w:rPr>
            <w:t>（三）一般公共预算财政拨款支出决算具体情况</w:t>
          </w:r>
          <w:r>
            <w:tab/>
          </w:r>
          <w:r>
            <w:fldChar w:fldCharType="begin"/>
          </w:r>
          <w:r>
            <w:instrText xml:space="preserve"> PAGEREF _Toc8543 \h </w:instrText>
          </w:r>
          <w:r>
            <w:fldChar w:fldCharType="separate"/>
          </w:r>
          <w:r>
            <w:t>6</w:t>
          </w:r>
          <w:r>
            <w:fldChar w:fldCharType="end"/>
          </w:r>
          <w:r>
            <w:fldChar w:fldCharType="end"/>
          </w:r>
        </w:p>
        <w:p>
          <w:pPr>
            <w:pStyle w:val="35"/>
            <w:tabs>
              <w:tab w:val="right" w:leader="dot" w:pos="8306"/>
            </w:tabs>
          </w:pPr>
          <w:r>
            <w:fldChar w:fldCharType="begin"/>
          </w:r>
          <w:r>
            <w:instrText xml:space="preserve"> HYPERLINK \l "_Toc9796"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_Toc9796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"_Toc538" </w:instrText>
          </w:r>
          <w:r>
            <w:fldChar w:fldCharType="separate"/>
          </w:r>
          <w:r>
            <w:rPr>
              <w:rFonts w:hint="eastAsia" w:ascii="黑体" w:eastAsia="黑体"/>
              <w:szCs w:val="32"/>
              <w:highlight w:val="none"/>
            </w:rPr>
            <w:t>七、</w:t>
          </w:r>
          <w:r>
            <w:rPr>
              <w:rFonts w:hint="eastAsia" w:ascii="黑体" w:hAnsi="黑体" w:eastAsia="黑体"/>
              <w:highlight w:val="none"/>
            </w:rPr>
            <w:t>“三公”经费财政拨款支出决算情况说明</w:t>
          </w:r>
          <w:r>
            <w:tab/>
          </w:r>
          <w:r>
            <w:fldChar w:fldCharType="begin"/>
          </w:r>
          <w:r>
            <w:instrText xml:space="preserve"> PAGEREF _Toc538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"_Toc866" </w:instrText>
          </w:r>
          <w:r>
            <w:fldChar w:fldCharType="separate"/>
          </w:r>
          <w:r>
            <w:rPr>
              <w:rFonts w:hint="eastAsia" w:ascii="仿宋" w:hAnsi="仿宋" w:eastAsia="仿宋"/>
              <w:szCs w:val="32"/>
              <w:highlight w:val="none"/>
            </w:rPr>
            <w:t>（一）“三公”经费财政拨款支出决算总体情况说明</w:t>
          </w:r>
          <w:r>
            <w:tab/>
          </w:r>
          <w:r>
            <w:fldChar w:fldCharType="begin"/>
          </w:r>
          <w:r>
            <w:instrText xml:space="preserve"> PAGEREF _Toc866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"_Toc1503" </w:instrText>
          </w:r>
          <w:r>
            <w:fldChar w:fldCharType="separate"/>
          </w:r>
          <w:r>
            <w:rPr>
              <w:rFonts w:hint="eastAsia" w:ascii="仿宋" w:hAnsi="仿宋" w:eastAsia="仿宋"/>
              <w:szCs w:val="32"/>
              <w:highlight w:val="none"/>
            </w:rPr>
            <w:t>（二）“三公”经费财政拨款支出决算具体情况说明</w:t>
          </w:r>
          <w:r>
            <w:tab/>
          </w:r>
          <w:r>
            <w:fldChar w:fldCharType="begin"/>
          </w:r>
          <w:r>
            <w:instrText xml:space="preserve"> PAGEREF _Toc1503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"_Toc23901"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_Toc23901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"_Toc9267"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_Toc9267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"_Toc26925"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_Toc26925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"_Toc2431"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_Toc2431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"_Toc26557"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_Toc26557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"_Toc10390"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_Toc10390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"_Toc10178"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_Toc10178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"_Toc30879"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_Toc30879 \h </w:instrText>
          </w:r>
          <w:r>
            <w:fldChar w:fldCharType="separate"/>
          </w:r>
          <w:r>
            <w:t>11</w:t>
          </w:r>
          <w:r>
            <w:fldChar w:fldCharType="end"/>
          </w:r>
          <w:r>
            <w:fldChar w:fldCharType="end"/>
          </w:r>
        </w:p>
        <w:p>
          <w:pPr>
            <w:pStyle w:val="34"/>
            <w:tabs>
              <w:tab w:val="right" w:leader="dot" w:pos="8306"/>
            </w:tabs>
          </w:pPr>
          <w:r>
            <w:fldChar w:fldCharType="begin"/>
          </w:r>
          <w:r>
            <w:instrText xml:space="preserve"> HYPERLINK \l "_Toc30604"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_Toc30604 \h </w:instrText>
          </w:r>
          <w:r>
            <w:fldChar w:fldCharType="separate"/>
          </w:r>
          <w:r>
            <w:t>14</w:t>
          </w:r>
          <w:r>
            <w:fldChar w:fldCharType="end"/>
          </w:r>
          <w:r>
            <w:fldChar w:fldCharType="end"/>
          </w:r>
        </w:p>
        <w:p>
          <w:pPr>
            <w:pStyle w:val="34"/>
            <w:tabs>
              <w:tab w:val="right" w:leader="dot" w:pos="8306"/>
            </w:tabs>
          </w:pPr>
          <w:r>
            <w:fldChar w:fldCharType="begin"/>
          </w:r>
          <w:r>
            <w:instrText xml:space="preserve"> HYPERLINK \l "_Toc3521"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_Toc3521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"_Toc8953"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_Toc8953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"_Toc7287"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_Toc7287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"_Toc633"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_Toc633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"_Toc7984"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_Toc7984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"_Toc19014"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_Toc19014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"_Toc15622"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_Toc15622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"_Toc25009"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_Toc25009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"_Toc12830"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_Toc12830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"_Toc9726"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_Toc9726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"_Toc31127"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_Toc31127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"_Toc5394"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_Toc5394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"_Toc21499"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_Toc21499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"_Toc9889"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_Toc9889 \h </w:instrText>
          </w:r>
          <w:r>
            <w:fldChar w:fldCharType="separate"/>
          </w:r>
          <w:r>
            <w:t>15</w:t>
          </w:r>
          <w:r>
            <w:fldChar w:fldCharType="end"/>
          </w:r>
          <w:r>
            <w:fldChar w:fldCharType="end"/>
          </w:r>
        </w:p>
        <w:p>
          <w:pPr>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pPr>
        </w:p>
      </w:sdtContent>
    </w:sdt>
    <w:p>
      <w:r>
        <w:fldChar w:fldCharType="end"/>
      </w:r>
    </w:p>
    <w:p>
      <w:pPr>
        <w:pStyle w:val="3"/>
        <w:jc w:val="center"/>
        <w:rPr>
          <w:rFonts w:ascii="黑体" w:eastAsia="黑体"/>
          <w:color w:val="auto"/>
          <w:sz w:val="32"/>
          <w:szCs w:val="32"/>
          <w:highlight w:val="none"/>
        </w:rPr>
      </w:pPr>
      <w:bookmarkStart w:id="14" w:name="_Toc15396599"/>
      <w:bookmarkStart w:id="15" w:name="_Toc15377196"/>
      <w:bookmarkStart w:id="16" w:name="_Toc23675"/>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14"/>
      <w:bookmarkEnd w:id="15"/>
      <w:bookmarkEnd w:id="16"/>
    </w:p>
    <w:p>
      <w:pPr>
        <w:ind w:firstLine="640" w:firstLineChars="200"/>
        <w:rPr>
          <w:rFonts w:hint="eastAsia" w:ascii="黑体" w:hAnsi="黑体" w:eastAsia="黑体" w:cs="黑体"/>
          <w:sz w:val="32"/>
          <w:szCs w:val="32"/>
          <w:lang w:eastAsia="zh-CN"/>
        </w:rPr>
      </w:pPr>
      <w:bookmarkStart w:id="17" w:name="_Toc837"/>
      <w:bookmarkStart w:id="18" w:name="_Toc15396600"/>
      <w:bookmarkStart w:id="19" w:name="_Toc15377197"/>
      <w:r>
        <w:rPr>
          <w:rFonts w:hint="eastAsia" w:ascii="黑体" w:hAnsi="黑体" w:eastAsia="黑体" w:cs="黑体"/>
          <w:sz w:val="32"/>
          <w:szCs w:val="32"/>
          <w:lang w:eastAsia="zh-CN"/>
        </w:rPr>
        <w:t>一、主要职责</w:t>
      </w:r>
      <w:bookmarkEnd w:id="17"/>
    </w:p>
    <w:p>
      <w:pPr>
        <w:ind w:firstLine="643" w:firstLineChars="200"/>
        <w:rPr>
          <w:rFonts w:hint="eastAsia" w:ascii="仿宋" w:eastAsia="仿宋" w:cs="Times New Roman"/>
          <w:color w:val="auto"/>
          <w:kern w:val="2"/>
          <w:sz w:val="32"/>
          <w:szCs w:val="32"/>
          <w:highlight w:val="none"/>
          <w:lang w:val="en-US" w:eastAsia="zh-CN" w:bidi="ar-SA"/>
        </w:rPr>
      </w:pPr>
      <w:r>
        <w:rPr>
          <w:rFonts w:hint="eastAsia" w:ascii="仿宋" w:eastAsia="仿宋" w:cs="Times New Roman"/>
          <w:b/>
          <w:bCs/>
          <w:color w:val="auto"/>
          <w:kern w:val="2"/>
          <w:sz w:val="32"/>
          <w:szCs w:val="32"/>
          <w:highlight w:val="none"/>
          <w:lang w:val="en-US" w:eastAsia="zh-CN" w:bidi="ar-SA"/>
        </w:rPr>
        <w:t>一是基本公共卫生服务方面。</w:t>
      </w:r>
      <w:r>
        <w:rPr>
          <w:rFonts w:hint="eastAsia" w:ascii="仿宋" w:eastAsia="仿宋" w:cs="Times New Roman"/>
          <w:color w:val="auto"/>
          <w:kern w:val="2"/>
          <w:sz w:val="32"/>
          <w:szCs w:val="32"/>
          <w:highlight w:val="none"/>
          <w:lang w:val="en-US" w:eastAsia="zh-CN" w:bidi="ar-SA"/>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r>
        <w:rPr>
          <w:rFonts w:hint="eastAsia" w:ascii="仿宋" w:eastAsia="仿宋" w:cs="Times New Roman"/>
          <w:b/>
          <w:bCs/>
          <w:color w:val="auto"/>
          <w:kern w:val="2"/>
          <w:sz w:val="32"/>
          <w:szCs w:val="32"/>
          <w:highlight w:val="none"/>
          <w:lang w:val="en-US" w:eastAsia="zh-CN" w:bidi="ar-SA"/>
        </w:rPr>
        <w:t>二是基本医疗服务方面。</w:t>
      </w:r>
      <w:r>
        <w:rPr>
          <w:rFonts w:hint="eastAsia" w:ascii="仿宋" w:eastAsia="仿宋" w:cs="Times New Roman"/>
          <w:color w:val="auto"/>
          <w:kern w:val="2"/>
          <w:sz w:val="32"/>
          <w:szCs w:val="32"/>
          <w:highlight w:val="none"/>
          <w:lang w:val="en-US" w:eastAsia="zh-CN" w:bidi="ar-SA"/>
        </w:rPr>
        <w:t>正确处理常见病，多发病，对疑难杂症进行恰当的处理与转诊；加强急诊救护体系建设，承担本辖区及周边乡村现场应急救护，转诊和康复服务；认真执行国家基本药物制度，加强医疗质量管理及院感防控。</w:t>
      </w:r>
      <w:r>
        <w:rPr>
          <w:rFonts w:hint="eastAsia" w:ascii="仿宋" w:eastAsia="仿宋" w:cs="Times New Roman"/>
          <w:b/>
          <w:bCs/>
          <w:color w:val="auto"/>
          <w:kern w:val="2"/>
          <w:sz w:val="32"/>
          <w:szCs w:val="32"/>
          <w:highlight w:val="none"/>
          <w:lang w:val="en-US" w:eastAsia="zh-CN" w:bidi="ar-SA"/>
        </w:rPr>
        <w:t>三是基本管理服务。</w:t>
      </w:r>
      <w:r>
        <w:rPr>
          <w:rFonts w:hint="eastAsia" w:ascii="仿宋" w:eastAsia="仿宋" w:cs="Times New Roman"/>
          <w:color w:val="auto"/>
          <w:kern w:val="2"/>
          <w:sz w:val="32"/>
          <w:szCs w:val="32"/>
          <w:highlight w:val="none"/>
          <w:lang w:val="en-US" w:eastAsia="zh-CN" w:bidi="ar-SA"/>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p>
      <w:pPr>
        <w:rPr>
          <w:rFonts w:hint="eastAsia"/>
          <w:lang w:eastAsia="zh-CN"/>
        </w:rPr>
      </w:pPr>
    </w:p>
    <w:p>
      <w:pPr>
        <w:ind w:firstLine="640" w:firstLineChars="200"/>
        <w:rPr>
          <w:rFonts w:hint="eastAsia" w:ascii="黑体" w:hAnsi="黑体" w:eastAsia="黑体" w:cs="黑体"/>
          <w:sz w:val="32"/>
          <w:szCs w:val="32"/>
          <w:lang w:val="en-US" w:eastAsia="zh-CN"/>
        </w:rPr>
      </w:pPr>
      <w:bookmarkStart w:id="20" w:name="_Toc23591"/>
      <w:r>
        <w:rPr>
          <w:rFonts w:hint="eastAsia" w:ascii="黑体" w:hAnsi="黑体" w:eastAsia="黑体" w:cs="黑体"/>
          <w:sz w:val="32"/>
          <w:szCs w:val="32"/>
          <w:lang w:val="en-US" w:eastAsia="zh-CN"/>
        </w:rPr>
        <w:t>二、机构设置</w:t>
      </w:r>
      <w:bookmarkEnd w:id="18"/>
      <w:bookmarkEnd w:id="19"/>
      <w:bookmarkEnd w:id="20"/>
    </w:p>
    <w:p>
      <w:pPr>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广元市昭化区陈江乡卫生院</w:t>
      </w:r>
      <w:r>
        <w:rPr>
          <w:rFonts w:hint="eastAsia" w:ascii="仿宋_GB2312" w:eastAsia="仿宋_GB2312" w:cs="仿宋_GB2312"/>
          <w:i w:val="0"/>
          <w:caps w:val="0"/>
          <w:color w:val="333333"/>
          <w:spacing w:val="0"/>
          <w:kern w:val="0"/>
          <w:sz w:val="32"/>
          <w:szCs w:val="32"/>
          <w:shd w:val="clear" w:color="auto" w:fill="FFFFFF"/>
          <w:lang w:val="en-US" w:eastAsia="zh-CN"/>
        </w:rPr>
        <w:t>属主管部门下属单位，属于二级预算单位，无下属机构。</w:t>
      </w:r>
    </w:p>
    <w:p>
      <w:pPr>
        <w:widowControl/>
        <w:jc w:val="left"/>
        <w:rPr>
          <w:rFonts w:ascii="仿宋" w:hAnsi="仿宋" w:eastAsia="仿宋"/>
          <w:color w:val="auto"/>
          <w:kern w:val="0"/>
          <w:sz w:val="32"/>
          <w:szCs w:val="32"/>
          <w:highlight w:val="none"/>
        </w:rPr>
      </w:pP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3"/>
        <w:ind w:right="440"/>
        <w:jc w:val="center"/>
        <w:rPr>
          <w:color w:val="auto"/>
          <w:highlight w:val="none"/>
        </w:rPr>
      </w:pPr>
      <w:bookmarkStart w:id="21" w:name="_Toc20401"/>
      <w:bookmarkStart w:id="22" w:name="_Toc15377204"/>
      <w:bookmarkStart w:id="23"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8"/>
          <w:rFonts w:hint="eastAsia" w:ascii="黑体" w:hAnsi="黑体" w:eastAsia="黑体"/>
          <w:b w:val="0"/>
          <w:bCs/>
          <w:color w:val="auto"/>
          <w:highlight w:val="none"/>
          <w:lang w:eastAsia="zh-CN"/>
        </w:rPr>
        <w:t>单位</w:t>
      </w:r>
      <w:r>
        <w:rPr>
          <w:rStyle w:val="28"/>
          <w:rFonts w:hint="eastAsia" w:ascii="黑体" w:hAnsi="黑体" w:eastAsia="黑体"/>
          <w:b w:val="0"/>
          <w:bCs/>
          <w:color w:val="auto"/>
          <w:highlight w:val="none"/>
        </w:rPr>
        <w:t>决算情况说明</w:t>
      </w:r>
      <w:bookmarkEnd w:id="21"/>
      <w:bookmarkEnd w:id="22"/>
      <w:bookmarkEnd w:id="23"/>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4" w:name="_Toc15377205"/>
      <w:bookmarkStart w:id="25" w:name="_Toc2233"/>
      <w:bookmarkStart w:id="26" w:name="_Toc15396603"/>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年度收、支总计144.85万元。与20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28.74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16.56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医疗收入减少，人员经费减少。</w:t>
      </w:r>
    </w:p>
    <w:p>
      <w:pPr>
        <w:pStyle w:val="2"/>
        <w:rPr>
          <w:rFonts w:hint="eastAsia"/>
          <w:lang w:eastAsia="zh-CN"/>
        </w:rPr>
      </w:pPr>
      <w:r>
        <w:drawing>
          <wp:anchor distT="0" distB="0" distL="114300" distR="114300" simplePos="0" relativeHeight="251659264" behindDoc="0" locked="0" layoutInCell="1" allowOverlap="1">
            <wp:simplePos x="0" y="0"/>
            <wp:positionH relativeFrom="column">
              <wp:posOffset>765810</wp:posOffset>
            </wp:positionH>
            <wp:positionV relativeFrom="paragraph">
              <wp:posOffset>267970</wp:posOffset>
            </wp:positionV>
            <wp:extent cx="3768090" cy="1607185"/>
            <wp:effectExtent l="4445" t="4445" r="18415" b="7620"/>
            <wp:wrapSquare wrapText="bothSides"/>
            <wp:docPr id="232"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pPr>
    </w:p>
    <w:p>
      <w:pPr>
        <w:spacing w:line="600" w:lineRule="exact"/>
        <w:ind w:firstLine="420" w:firstLineChars="200"/>
        <w:jc w:val="left"/>
      </w:pPr>
    </w:p>
    <w:p>
      <w:pPr>
        <w:spacing w:line="600" w:lineRule="exact"/>
        <w:jc w:val="left"/>
      </w:pPr>
    </w:p>
    <w:p>
      <w:pPr>
        <w:pStyle w:val="2"/>
      </w:pPr>
    </w:p>
    <w:p>
      <w:pPr>
        <w:pStyle w:val="2"/>
        <w:jc w:val="cente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7" w:name="_Toc14364"/>
      <w:bookmarkStart w:id="28" w:name="_Toc15396604"/>
      <w:bookmarkStart w:id="29" w:name="_Toc15377206"/>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ascii="仿宋" w:hAnsi="仿宋" w:eastAsia="仿宋"/>
          <w:color w:val="auto"/>
          <w:sz w:val="32"/>
          <w:szCs w:val="32"/>
          <w:highlight w:val="none"/>
        </w:rPr>
      </w:pPr>
      <w:bookmarkStart w:id="30" w:name="_Toc670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144.85</w:t>
      </w:r>
      <w:r>
        <w:rPr>
          <w:rFonts w:hint="eastAsia" w:ascii="仿宋" w:hAnsi="仿宋" w:eastAsia="仿宋"/>
          <w:color w:val="auto"/>
          <w:sz w:val="32"/>
          <w:szCs w:val="32"/>
          <w:highlight w:val="none"/>
        </w:rPr>
        <w:t>万元，其中：一般公共预算财政拨款收入73.85万元，占</w:t>
      </w:r>
      <w:r>
        <w:rPr>
          <w:rFonts w:hint="eastAsia" w:ascii="仿宋" w:hAnsi="仿宋" w:eastAsia="仿宋"/>
          <w:color w:val="auto"/>
          <w:sz w:val="32"/>
          <w:szCs w:val="32"/>
          <w:highlight w:val="none"/>
          <w:lang w:val="en-US" w:eastAsia="zh-CN"/>
        </w:rPr>
        <w:t>50.98</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；政府性基金预算财政拨款收入2.45</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1.69</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事业收入68.55万元，占</w:t>
      </w:r>
      <w:r>
        <w:rPr>
          <w:rFonts w:hint="eastAsia" w:ascii="仿宋" w:hAnsi="仿宋" w:eastAsia="仿宋"/>
          <w:color w:val="auto"/>
          <w:sz w:val="32"/>
          <w:szCs w:val="32"/>
          <w:highlight w:val="none"/>
          <w:lang w:val="en-US" w:eastAsia="zh-CN"/>
        </w:rPr>
        <w:t>47.33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spacing w:line="600" w:lineRule="exact"/>
      </w:pPr>
      <w:r>
        <w:drawing>
          <wp:anchor distT="0" distB="0" distL="114300" distR="114300" simplePos="0" relativeHeight="251660288" behindDoc="0" locked="0" layoutInCell="1" allowOverlap="1">
            <wp:simplePos x="0" y="0"/>
            <wp:positionH relativeFrom="column">
              <wp:posOffset>452120</wp:posOffset>
            </wp:positionH>
            <wp:positionV relativeFrom="paragraph">
              <wp:posOffset>52070</wp:posOffset>
            </wp:positionV>
            <wp:extent cx="4225290" cy="1760220"/>
            <wp:effectExtent l="4445" t="4445" r="18415" b="6985"/>
            <wp:wrapSquare wrapText="bothSides"/>
            <wp:docPr id="233"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pPr>
    </w:p>
    <w:p>
      <w:pPr>
        <w:spacing w:line="600" w:lineRule="exact"/>
      </w:pPr>
    </w:p>
    <w:p>
      <w:pPr>
        <w:spacing w:line="600" w:lineRule="exact"/>
      </w:pPr>
    </w:p>
    <w:p>
      <w:pPr>
        <w:spacing w:line="600" w:lineRule="exact"/>
        <w:rPr>
          <w:rFonts w:hint="default" w:ascii="仿宋_GB2312" w:eastAsia="仿宋_GB2312"/>
          <w:color w:val="auto"/>
          <w:sz w:val="32"/>
          <w:szCs w:val="32"/>
          <w:highlight w:val="none"/>
          <w:lang w:val="en-US" w:eastAsia="zh-CN"/>
        </w:rPr>
      </w:pPr>
    </w:p>
    <w:p>
      <w:pPr>
        <w:pStyle w:val="2"/>
        <w:jc w:val="center"/>
      </w:pPr>
      <w:r>
        <w:rPr>
          <w:rFonts w:hint="eastAsia" w:ascii="仿宋" w:eastAsia="仿宋"/>
          <w:color w:val="auto"/>
          <w:sz w:val="32"/>
          <w:szCs w:val="32"/>
          <w:highlight w:val="none"/>
        </w:rPr>
        <w:t>（图2：收入决算结构图）（饼状图）</w:t>
      </w: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31" w:name="_Toc15377207"/>
      <w:bookmarkStart w:id="32" w:name="_Toc25656"/>
      <w:bookmarkStart w:id="33" w:name="_Toc15396605"/>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ascii="仿宋" w:hAnsi="仿宋" w:eastAsia="仿宋"/>
          <w:color w:val="auto"/>
          <w:sz w:val="32"/>
          <w:szCs w:val="32"/>
          <w:highlight w:val="none"/>
        </w:rPr>
      </w:pPr>
      <w:bookmarkStart w:id="34" w:name="_Toc1294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年本年支出合计1</w:t>
      </w:r>
      <w:r>
        <w:rPr>
          <w:rFonts w:hint="eastAsia" w:ascii="仿宋" w:hAnsi="仿宋" w:eastAsia="仿宋"/>
          <w:color w:val="auto"/>
          <w:sz w:val="32"/>
          <w:szCs w:val="32"/>
          <w:highlight w:val="none"/>
          <w:lang w:val="en-US" w:eastAsia="zh-CN"/>
        </w:rPr>
        <w:t>44.85</w:t>
      </w:r>
      <w:r>
        <w:rPr>
          <w:rFonts w:hint="eastAsia" w:ascii="仿宋" w:hAnsi="仿宋" w:eastAsia="仿宋"/>
          <w:color w:val="auto"/>
          <w:sz w:val="32"/>
          <w:szCs w:val="32"/>
          <w:highlight w:val="none"/>
        </w:rPr>
        <w:t>万元，其中：基本支出142.4万元，占</w:t>
      </w:r>
      <w:r>
        <w:rPr>
          <w:rFonts w:hint="eastAsia" w:ascii="仿宋" w:hAnsi="仿宋" w:eastAsia="仿宋"/>
          <w:color w:val="auto"/>
          <w:sz w:val="32"/>
          <w:szCs w:val="32"/>
          <w:highlight w:val="none"/>
          <w:lang w:val="en-US" w:eastAsia="zh-CN"/>
        </w:rPr>
        <w:t>98.31</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项目支出2.45万元，占</w:t>
      </w:r>
      <w:r>
        <w:rPr>
          <w:rFonts w:hint="eastAsia" w:ascii="仿宋" w:hAnsi="仿宋" w:eastAsia="仿宋"/>
          <w:color w:val="auto"/>
          <w:sz w:val="32"/>
          <w:szCs w:val="32"/>
          <w:highlight w:val="none"/>
          <w:lang w:val="en-US" w:eastAsia="zh-CN"/>
        </w:rPr>
        <w:t>1.69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spacing w:line="600" w:lineRule="exact"/>
      </w:pPr>
      <w:r>
        <w:drawing>
          <wp:anchor distT="0" distB="0" distL="114300" distR="114300" simplePos="0" relativeHeight="251661312" behindDoc="0" locked="0" layoutInCell="1" allowOverlap="1">
            <wp:simplePos x="0" y="0"/>
            <wp:positionH relativeFrom="column">
              <wp:posOffset>499745</wp:posOffset>
            </wp:positionH>
            <wp:positionV relativeFrom="paragraph">
              <wp:posOffset>213995</wp:posOffset>
            </wp:positionV>
            <wp:extent cx="4196080" cy="1894205"/>
            <wp:effectExtent l="4445" t="4445" r="9525" b="6350"/>
            <wp:wrapSquare wrapText="bothSides"/>
            <wp:docPr id="234"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pPr>
    </w:p>
    <w:p>
      <w:pPr>
        <w:spacing w:line="600" w:lineRule="exact"/>
      </w:pPr>
    </w:p>
    <w:p>
      <w:pPr>
        <w:spacing w:line="600" w:lineRule="exact"/>
      </w:pPr>
    </w:p>
    <w:p>
      <w:pPr>
        <w:spacing w:line="600" w:lineRule="exact"/>
      </w:pPr>
    </w:p>
    <w:p>
      <w:pPr>
        <w:spacing w:line="600" w:lineRule="exact"/>
        <w:rPr>
          <w:rFonts w:hint="eastAsia" w:ascii="仿宋" w:eastAsia="仿宋"/>
          <w:color w:val="auto"/>
          <w:sz w:val="32"/>
          <w:szCs w:val="32"/>
          <w:highlight w:val="none"/>
        </w:rPr>
      </w:pPr>
    </w:p>
    <w:p>
      <w:pPr>
        <w:spacing w:line="600" w:lineRule="exact"/>
        <w:jc w:val="cente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9"/>
          <w:rFonts w:ascii="黑体" w:hAnsi="黑体" w:eastAsia="黑体"/>
          <w:b w:val="0"/>
          <w:color w:val="auto"/>
          <w:highlight w:val="none"/>
        </w:rPr>
      </w:pPr>
      <w:bookmarkStart w:id="35" w:name="_Toc15377208"/>
      <w:bookmarkStart w:id="36" w:name="_Toc2707"/>
      <w:bookmarkStart w:id="37" w:name="_Toc15396606"/>
      <w:r>
        <w:rPr>
          <w:rFonts w:hint="eastAsia" w:ascii="黑体" w:hAnsi="黑体" w:eastAsia="黑体"/>
          <w:color w:val="auto"/>
          <w:sz w:val="32"/>
          <w:szCs w:val="32"/>
          <w:highlight w:val="none"/>
        </w:rPr>
        <w:t>四、财</w:t>
      </w:r>
      <w:r>
        <w:rPr>
          <w:rStyle w:val="29"/>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76.</w:t>
      </w:r>
      <w:r>
        <w:rPr>
          <w:rFonts w:hint="eastAsia" w:ascii="仿宋" w:hAnsi="仿宋" w:eastAsia="仿宋"/>
          <w:color w:val="auto"/>
          <w:sz w:val="32"/>
          <w:szCs w:val="32"/>
          <w:highlight w:val="none"/>
        </w:rPr>
        <w:t>3万元。与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45.45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37.33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人员经费减少。</w:t>
      </w:r>
    </w:p>
    <w:p>
      <w:pPr>
        <w:spacing w:line="600" w:lineRule="exact"/>
        <w:ind w:firstLine="420" w:firstLineChars="200"/>
      </w:pPr>
      <w:r>
        <w:drawing>
          <wp:anchor distT="0" distB="0" distL="114300" distR="114300" simplePos="0" relativeHeight="251662336" behindDoc="0" locked="0" layoutInCell="1" allowOverlap="1">
            <wp:simplePos x="0" y="0"/>
            <wp:positionH relativeFrom="column">
              <wp:posOffset>594995</wp:posOffset>
            </wp:positionH>
            <wp:positionV relativeFrom="paragraph">
              <wp:posOffset>356870</wp:posOffset>
            </wp:positionV>
            <wp:extent cx="3951605" cy="1741170"/>
            <wp:effectExtent l="4445" t="4445" r="6350" b="6985"/>
            <wp:wrapSquare wrapText="bothSides"/>
            <wp:docPr id="235"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rPr>
          <w:rFonts w:hint="eastAsia" w:ascii="仿宋" w:eastAsia="仿宋"/>
          <w:color w:val="auto"/>
          <w:sz w:val="32"/>
          <w:szCs w:val="32"/>
          <w:highlight w:val="none"/>
        </w:rPr>
      </w:pPr>
    </w:p>
    <w:p>
      <w:pPr>
        <w:spacing w:line="600" w:lineRule="exact"/>
        <w:jc w:val="center"/>
      </w:pPr>
      <w:r>
        <w:rPr>
          <w:rFonts w:hint="eastAsia" w:ascii="仿宋" w:eastAsia="仿宋"/>
          <w:color w:val="auto"/>
          <w:sz w:val="32"/>
          <w:szCs w:val="32"/>
          <w:highlight w:val="none"/>
        </w:rPr>
        <w:t>（图4：财政拨款收、支决算总计变动情况）（柱状图）</w:t>
      </w:r>
    </w:p>
    <w:p>
      <w:pPr>
        <w:spacing w:line="600" w:lineRule="exact"/>
        <w:rPr>
          <w:rFonts w:ascii="仿宋" w:hAnsi="仿宋" w:eastAsia="仿宋"/>
          <w:b/>
          <w:color w:val="auto"/>
          <w:sz w:val="32"/>
          <w:szCs w:val="32"/>
          <w:highlight w:val="none"/>
        </w:rPr>
      </w:pPr>
    </w:p>
    <w:p>
      <w:pPr>
        <w:spacing w:line="600" w:lineRule="exact"/>
        <w:ind w:firstLine="640" w:firstLineChars="200"/>
        <w:outlineLvl w:val="1"/>
        <w:rPr>
          <w:rStyle w:val="29"/>
          <w:rFonts w:ascii="黑体" w:hAnsi="黑体" w:eastAsia="黑体"/>
          <w:b w:val="0"/>
          <w:color w:val="auto"/>
          <w:highlight w:val="none"/>
        </w:rPr>
      </w:pPr>
      <w:bookmarkStart w:id="38" w:name="_Toc15377209"/>
      <w:bookmarkStart w:id="39" w:name="_Toc8219"/>
      <w:bookmarkStart w:id="40"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auto"/>
          <w:sz w:val="32"/>
          <w:szCs w:val="32"/>
          <w:highlight w:val="none"/>
        </w:rPr>
      </w:pPr>
      <w:bookmarkStart w:id="41" w:name="_Toc15377210"/>
      <w:bookmarkStart w:id="42" w:name="_Toc4796"/>
      <w:r>
        <w:rPr>
          <w:rFonts w:hint="eastAsia" w:ascii="仿宋" w:hAnsi="仿宋" w:eastAsia="仿宋"/>
          <w:b/>
          <w:color w:val="auto"/>
          <w:sz w:val="32"/>
          <w:szCs w:val="32"/>
          <w:highlight w:val="none"/>
        </w:rPr>
        <w:t>（一）一般公共预算财政拨款支出决算总体情况</w:t>
      </w:r>
      <w:bookmarkEnd w:id="41"/>
      <w:bookmarkEnd w:id="42"/>
    </w:p>
    <w:p>
      <w:pPr>
        <w:spacing w:line="600" w:lineRule="exact"/>
        <w:ind w:firstLine="420" w:firstLineChars="200"/>
        <w:rPr>
          <w:rFonts w:hint="eastAsia" w:ascii="仿宋" w:hAnsi="仿宋" w:eastAsia="仿宋"/>
          <w:color w:val="auto"/>
          <w:sz w:val="32"/>
          <w:szCs w:val="32"/>
          <w:highlight w:val="none"/>
          <w:lang w:eastAsia="zh-CN"/>
        </w:rPr>
      </w:pPr>
      <w:r>
        <w:drawing>
          <wp:anchor distT="0" distB="0" distL="114300" distR="114300" simplePos="0" relativeHeight="251663360" behindDoc="0" locked="0" layoutInCell="1" allowOverlap="1">
            <wp:simplePos x="0" y="0"/>
            <wp:positionH relativeFrom="column">
              <wp:posOffset>937895</wp:posOffset>
            </wp:positionH>
            <wp:positionV relativeFrom="paragraph">
              <wp:posOffset>1509395</wp:posOffset>
            </wp:positionV>
            <wp:extent cx="3502660" cy="1714500"/>
            <wp:effectExtent l="4445" t="4445" r="17145" b="14605"/>
            <wp:wrapSquare wrapText="bothSides"/>
            <wp:docPr id="236"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年一般公共预算财政拨款支出73.85万元，占本年支出合计的</w:t>
      </w:r>
      <w:r>
        <w:rPr>
          <w:rFonts w:hint="eastAsia" w:ascii="仿宋" w:hAnsi="仿宋" w:eastAsia="仿宋"/>
          <w:color w:val="auto"/>
          <w:sz w:val="32"/>
          <w:szCs w:val="32"/>
          <w:highlight w:val="none"/>
          <w:lang w:val="en-US" w:eastAsia="zh-CN"/>
        </w:rPr>
        <w:t>50.98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支出减少</w:t>
      </w:r>
      <w:r>
        <w:rPr>
          <w:rFonts w:hint="eastAsia" w:ascii="仿宋" w:hAnsi="仿宋" w:eastAsia="仿宋"/>
          <w:color w:val="auto"/>
          <w:sz w:val="32"/>
          <w:szCs w:val="32"/>
          <w:highlight w:val="none"/>
          <w:lang w:val="en-US" w:eastAsia="zh-CN"/>
        </w:rPr>
        <w:t>47.9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39.34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人员经费减少。</w:t>
      </w:r>
    </w:p>
    <w:p>
      <w:pPr>
        <w:pStyle w:val="2"/>
        <w:rPr>
          <w:rFonts w:hint="eastAsia" w:ascii="仿宋" w:hAnsi="仿宋" w:eastAsia="仿宋"/>
          <w:color w:val="auto"/>
          <w:sz w:val="32"/>
          <w:szCs w:val="32"/>
          <w:highlight w:val="none"/>
          <w:lang w:eastAsia="zh-CN"/>
        </w:rPr>
      </w:pPr>
    </w:p>
    <w:p/>
    <w:p>
      <w:pPr>
        <w:spacing w:line="600" w:lineRule="exact"/>
        <w:ind w:firstLine="420" w:firstLineChars="200"/>
      </w:pPr>
    </w:p>
    <w:p>
      <w:pPr>
        <w:spacing w:line="600" w:lineRule="exact"/>
        <w:ind w:firstLine="420" w:firstLineChars="200"/>
      </w:pPr>
    </w:p>
    <w:p>
      <w:pPr>
        <w:spacing w:line="600" w:lineRule="exact"/>
      </w:pPr>
    </w:p>
    <w:p>
      <w:pPr>
        <w:pStyle w:val="2"/>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43" w:name="_Toc15377211"/>
      <w:bookmarkStart w:id="44" w:name="_Toc15709"/>
      <w:r>
        <w:rPr>
          <w:rFonts w:hint="eastAsia" w:ascii="仿宋" w:hAnsi="仿宋" w:eastAsia="仿宋"/>
          <w:b/>
          <w:color w:val="auto"/>
          <w:sz w:val="32"/>
          <w:szCs w:val="32"/>
          <w:highlight w:val="none"/>
        </w:rPr>
        <w:t>（二）一般公共预算财政拨款支出决算结构情况</w:t>
      </w:r>
      <w:bookmarkEnd w:id="43"/>
      <w:bookmarkEnd w:id="44"/>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年一般公共预算财政拨款支出73.85万元，主要用于以下方面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支出5.56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7.53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卫生健康支出6</w:t>
      </w:r>
      <w:r>
        <w:rPr>
          <w:rFonts w:hint="eastAsia" w:ascii="仿宋" w:hAnsi="仿宋" w:eastAsia="仿宋"/>
          <w:b/>
          <w:bCs/>
          <w:color w:val="auto"/>
          <w:sz w:val="32"/>
          <w:szCs w:val="32"/>
          <w:highlight w:val="none"/>
          <w:lang w:val="en-US" w:eastAsia="zh-CN"/>
        </w:rPr>
        <w:t>0</w:t>
      </w:r>
      <w:r>
        <w:rPr>
          <w:rFonts w:hint="eastAsia" w:ascii="仿宋" w:hAnsi="仿宋" w:eastAsia="仿宋"/>
          <w:b/>
          <w:bCs/>
          <w:color w:val="auto"/>
          <w:sz w:val="32"/>
          <w:szCs w:val="32"/>
          <w:highlight w:val="none"/>
        </w:rPr>
        <w:t>.7</w:t>
      </w:r>
      <w:r>
        <w:rPr>
          <w:rFonts w:hint="eastAsia" w:ascii="仿宋" w:hAnsi="仿宋" w:eastAsia="仿宋"/>
          <w:b/>
          <w:bCs/>
          <w:color w:val="auto"/>
          <w:sz w:val="32"/>
          <w:szCs w:val="32"/>
          <w:highlight w:val="none"/>
          <w:lang w:val="en-US" w:eastAsia="zh-CN"/>
        </w:rPr>
        <w:t>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82.2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住房保障支出7.59</w:t>
      </w:r>
      <w:r>
        <w:rPr>
          <w:rFonts w:hint="eastAsia" w:ascii="仿宋" w:hAnsi="仿宋" w:eastAsia="仿宋"/>
          <w:color w:val="auto"/>
          <w:sz w:val="32"/>
          <w:szCs w:val="32"/>
          <w:highlight w:val="none"/>
        </w:rPr>
        <w:t>万元，</w:t>
      </w:r>
    </w:p>
    <w:p>
      <w:pPr>
        <w:spacing w:line="600" w:lineRule="exact"/>
      </w:pP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10.27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pPr>
    </w:p>
    <w:p>
      <w:pPr>
        <w:spacing w:line="600" w:lineRule="exact"/>
      </w:pPr>
    </w:p>
    <w:p>
      <w:pPr>
        <w:spacing w:line="600" w:lineRule="exact"/>
      </w:pPr>
    </w:p>
    <w:p>
      <w:pPr>
        <w:spacing w:line="600" w:lineRule="exact"/>
      </w:pPr>
    </w:p>
    <w:p>
      <w:pPr>
        <w:spacing w:line="600" w:lineRule="exact"/>
      </w:pPr>
    </w:p>
    <w:p>
      <w:pPr>
        <w:spacing w:line="600" w:lineRule="exact"/>
      </w:pPr>
      <w:r>
        <w:drawing>
          <wp:anchor distT="0" distB="0" distL="114300" distR="114300" simplePos="0" relativeHeight="251664384" behindDoc="0" locked="0" layoutInCell="1" allowOverlap="1">
            <wp:simplePos x="0" y="0"/>
            <wp:positionH relativeFrom="column">
              <wp:posOffset>594995</wp:posOffset>
            </wp:positionH>
            <wp:positionV relativeFrom="paragraph">
              <wp:posOffset>62865</wp:posOffset>
            </wp:positionV>
            <wp:extent cx="4041140" cy="2049780"/>
            <wp:effectExtent l="4445" t="4445" r="12065" b="22225"/>
            <wp:wrapSquare wrapText="bothSides"/>
            <wp:docPr id="237"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pPr>
    </w:p>
    <w:p>
      <w:pPr>
        <w:spacing w:line="600" w:lineRule="exact"/>
        <w:rPr>
          <w:rFonts w:hint="eastAsia" w:ascii="仿宋" w:eastAsia="仿宋"/>
          <w:color w:val="auto"/>
          <w:sz w:val="32"/>
          <w:szCs w:val="32"/>
          <w:highlight w:val="none"/>
        </w:rPr>
      </w:pPr>
    </w:p>
    <w:p>
      <w:pPr>
        <w:spacing w:line="600" w:lineRule="exact"/>
        <w:rPr>
          <w:rFonts w:hint="eastAsia" w:ascii="仿宋" w:eastAsia="仿宋"/>
          <w:color w:val="auto"/>
          <w:sz w:val="32"/>
          <w:szCs w:val="32"/>
          <w:highlight w:val="none"/>
        </w:rPr>
      </w:pPr>
    </w:p>
    <w:p>
      <w:pPr>
        <w:spacing w:line="600" w:lineRule="exact"/>
        <w:rPr>
          <w:rFonts w:hint="eastAsia" w:ascii="仿宋" w:eastAsia="仿宋"/>
          <w:color w:val="auto"/>
          <w:sz w:val="32"/>
          <w:szCs w:val="32"/>
          <w:highlight w:val="none"/>
        </w:rPr>
      </w:pPr>
    </w:p>
    <w:p>
      <w:pPr>
        <w:spacing w:line="600" w:lineRule="exact"/>
        <w:rPr>
          <w:rFonts w:hint="eastAsia" w:ascii="仿宋" w:eastAsia="仿宋"/>
          <w:color w:val="auto"/>
          <w:sz w:val="32"/>
          <w:szCs w:val="32"/>
          <w:highlight w:val="none"/>
        </w:rPr>
      </w:pPr>
    </w:p>
    <w:p>
      <w:pPr>
        <w:spacing w:line="600" w:lineRule="exact"/>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45" w:name="_Toc8543"/>
      <w:bookmarkStart w:id="46" w:name="_Toc15377212"/>
      <w:r>
        <w:rPr>
          <w:rFonts w:hint="eastAsia" w:ascii="仿宋" w:hAnsi="仿宋" w:eastAsia="仿宋"/>
          <w:b/>
          <w:color w:val="auto"/>
          <w:sz w:val="32"/>
          <w:szCs w:val="32"/>
          <w:highlight w:val="none"/>
        </w:rPr>
        <w:t>（三）一般公共预算财政拨款支出决算具体情况</w:t>
      </w:r>
      <w:bookmarkEnd w:id="45"/>
      <w:bookmarkEnd w:id="46"/>
    </w:p>
    <w:p>
      <w:pPr>
        <w:spacing w:line="600" w:lineRule="exact"/>
        <w:ind w:firstLine="643" w:firstLineChars="200"/>
        <w:outlineLvl w:val="1"/>
        <w:rPr>
          <w:rFonts w:ascii="仿宋" w:hAnsi="仿宋" w:eastAsia="仿宋"/>
          <w:color w:val="auto"/>
          <w:sz w:val="32"/>
          <w:szCs w:val="32"/>
          <w:highlight w:val="none"/>
        </w:rPr>
      </w:pPr>
      <w:bookmarkStart w:id="47" w:name="_Toc18269"/>
      <w:bookmarkStart w:id="48" w:name="_Toc15377444"/>
      <w:bookmarkStart w:id="49" w:name="_Toc15378460"/>
      <w:bookmarkStart w:id="50"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般公共预算支出决算数为73.85</w:t>
      </w:r>
      <w:r>
        <w:rPr>
          <w:rFonts w:hint="eastAsia" w:ascii="仿宋" w:hAnsi="仿宋" w:eastAsia="仿宋"/>
          <w:b/>
          <w:color w:val="auto"/>
          <w:sz w:val="32"/>
          <w:szCs w:val="32"/>
          <w:highlight w:val="none"/>
          <w:lang w:eastAsia="zh-CN"/>
        </w:rPr>
        <w:t>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47"/>
      <w:bookmarkEnd w:id="48"/>
      <w:bookmarkEnd w:id="49"/>
      <w:bookmarkEnd w:id="50"/>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1.</w:t>
      </w:r>
      <w:r>
        <w:rPr>
          <w:rStyle w:val="18"/>
          <w:rFonts w:hint="eastAsia" w:ascii="仿宋" w:hAnsi="仿宋" w:eastAsia="仿宋"/>
          <w:bCs/>
          <w:color w:val="auto"/>
          <w:sz w:val="32"/>
          <w:szCs w:val="32"/>
          <w:highlight w:val="none"/>
        </w:rPr>
        <w:t>社会保障和就业（类）行政事业单位养老支出（款）机关事业单位基本养老保险缴费支出（项）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4.53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2.</w:t>
      </w:r>
      <w:r>
        <w:rPr>
          <w:rStyle w:val="18"/>
          <w:rFonts w:hint="eastAsia" w:ascii="仿宋" w:hAnsi="仿宋" w:eastAsia="仿宋"/>
          <w:bCs/>
          <w:color w:val="auto"/>
          <w:sz w:val="32"/>
          <w:szCs w:val="32"/>
          <w:highlight w:val="none"/>
        </w:rPr>
        <w:t>社会保障和就业（类）行政事业单位养老支出（款）机关事业单位职业年金缴费支出（项）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1.03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3" w:firstLineChars="200"/>
        <w:rPr>
          <w:rStyle w:val="18"/>
          <w:rFonts w:hint="eastAsia" w:ascii="仿宋" w:hAnsi="仿宋" w:eastAsia="仿宋"/>
          <w:b w:val="0"/>
          <w:bCs/>
          <w:color w:val="auto"/>
          <w:sz w:val="32"/>
          <w:szCs w:val="32"/>
          <w:highlight w:val="none"/>
        </w:rPr>
      </w:pPr>
      <w:r>
        <w:rPr>
          <w:rStyle w:val="18"/>
          <w:rFonts w:ascii="仿宋" w:hAnsi="仿宋" w:eastAsia="仿宋"/>
          <w:bCs/>
          <w:color w:val="auto"/>
          <w:sz w:val="32"/>
          <w:szCs w:val="32"/>
          <w:highlight w:val="none"/>
        </w:rPr>
        <w:t>3.</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（类）基层医疗卫生机构（款）乡镇卫生院（项）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56.7</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ind w:firstLine="643" w:firstLineChars="200"/>
        <w:rPr>
          <w:rFonts w:hint="default"/>
          <w:lang w:val="en-US" w:eastAsia="zh-CN"/>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（类）行政事业单位医疗（款）事业单位医疗（项）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4.01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住房保障（类）住房改革支出（款）住房公积金（项）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7.59</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0"/>
        <w:rPr>
          <w:rFonts w:ascii="仿宋" w:hAnsi="仿宋" w:eastAsia="仿宋"/>
          <w:b/>
          <w:color w:val="auto"/>
          <w:sz w:val="32"/>
          <w:szCs w:val="32"/>
          <w:highlight w:val="none"/>
        </w:rPr>
      </w:pPr>
    </w:p>
    <w:p>
      <w:pPr>
        <w:tabs>
          <w:tab w:val="right" w:pos="8306"/>
        </w:tabs>
        <w:spacing w:line="600" w:lineRule="exact"/>
        <w:ind w:firstLine="640"/>
        <w:outlineLvl w:val="1"/>
        <w:rPr>
          <w:rStyle w:val="29"/>
          <w:color w:val="auto"/>
          <w:highlight w:val="none"/>
        </w:rPr>
      </w:pPr>
      <w:bookmarkStart w:id="51" w:name="_Toc15377214"/>
      <w:bookmarkStart w:id="52" w:name="_Toc15396608"/>
      <w:bookmarkStart w:id="53" w:name="_Toc9796"/>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51"/>
      <w:bookmarkEnd w:id="52"/>
      <w:bookmarkEnd w:id="53"/>
      <w:r>
        <w:rPr>
          <w:rStyle w:val="29"/>
          <w:rFonts w:ascii="黑体" w:hAnsi="黑体" w:eastAsia="黑体"/>
          <w:b w:val="0"/>
          <w:color w:val="auto"/>
          <w:highlight w:val="none"/>
        </w:rPr>
        <w:tab/>
      </w:r>
    </w:p>
    <w:p>
      <w:pPr>
        <w:spacing w:line="600" w:lineRule="exact"/>
        <w:ind w:firstLine="645"/>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年一般公共预算财政拨款基本支出73.85万元，其中：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人员经费73.85万元，主要包括：基本工资23.69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津贴补贴2.15万元、</w:t>
      </w:r>
      <w:r>
        <w:rPr>
          <w:rFonts w:hint="eastAsia" w:ascii="仿宋" w:hAnsi="仿宋" w:eastAsia="仿宋"/>
          <w:color w:val="auto"/>
          <w:sz w:val="32"/>
          <w:szCs w:val="32"/>
          <w:highlight w:val="none"/>
        </w:rPr>
        <w:t>绩效工资30.86</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、机关事业单位基本养老保险缴费4.53</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、职业年金缴费1.03</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职工基本医疗保险缴费</w:t>
      </w:r>
      <w:r>
        <w:rPr>
          <w:rFonts w:hint="eastAsia" w:ascii="仿宋" w:hAnsi="仿宋" w:eastAsia="仿宋"/>
          <w:color w:val="auto"/>
          <w:sz w:val="32"/>
          <w:szCs w:val="32"/>
          <w:highlight w:val="none"/>
          <w:lang w:val="en-US" w:eastAsia="zh-CN"/>
        </w:rPr>
        <w:t>4.01</w:t>
      </w:r>
      <w:r>
        <w:rPr>
          <w:rFonts w:hint="eastAsia" w:ascii="仿宋" w:hAnsi="仿宋" w:eastAsia="仿宋"/>
          <w:color w:val="auto"/>
          <w:sz w:val="32"/>
          <w:szCs w:val="32"/>
          <w:highlight w:val="none"/>
        </w:rPr>
        <w:t>万元、住房公积金</w:t>
      </w:r>
      <w:r>
        <w:rPr>
          <w:rFonts w:hint="eastAsia" w:ascii="仿宋" w:hAnsi="仿宋" w:eastAsia="仿宋"/>
          <w:color w:val="auto"/>
          <w:sz w:val="32"/>
          <w:szCs w:val="32"/>
          <w:highlight w:val="none"/>
          <w:lang w:val="en-US" w:eastAsia="zh-CN"/>
        </w:rPr>
        <w:t>7.59</w:t>
      </w:r>
      <w:r>
        <w:rPr>
          <w:rFonts w:hint="eastAsia" w:ascii="仿宋" w:hAnsi="仿宋" w:eastAsia="仿宋"/>
          <w:color w:val="auto"/>
          <w:sz w:val="32"/>
          <w:szCs w:val="32"/>
          <w:highlight w:val="none"/>
        </w:rPr>
        <w:t>万元。</w:t>
      </w:r>
    </w:p>
    <w:p>
      <w:pPr>
        <w:spacing w:line="600" w:lineRule="exact"/>
        <w:ind w:firstLine="640"/>
        <w:outlineLvl w:val="1"/>
        <w:rPr>
          <w:rStyle w:val="29"/>
          <w:rFonts w:ascii="黑体" w:hAnsi="黑体" w:eastAsia="黑体"/>
          <w:b w:val="0"/>
          <w:color w:val="auto"/>
          <w:highlight w:val="none"/>
        </w:rPr>
      </w:pPr>
      <w:bookmarkStart w:id="54" w:name="_Toc15396609"/>
      <w:bookmarkStart w:id="55" w:name="_Toc15377215"/>
      <w:bookmarkStart w:id="56" w:name="_Toc4818"/>
      <w:bookmarkStart w:id="57" w:name="_Toc538"/>
      <w:bookmarkStart w:id="58" w:name="_Toc15377218"/>
      <w:bookmarkStart w:id="59" w:name="_Toc15396610"/>
      <w:r>
        <w:rPr>
          <w:rFonts w:hint="eastAsia" w:ascii="黑体" w:eastAsia="黑体"/>
          <w:color w:val="auto"/>
          <w:sz w:val="32"/>
          <w:szCs w:val="32"/>
          <w:highlight w:val="none"/>
        </w:rPr>
        <w:t>七、</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三公”经费财政拨款支出决算情况说明</w:t>
      </w:r>
      <w:bookmarkEnd w:id="54"/>
      <w:bookmarkEnd w:id="55"/>
      <w:bookmarkEnd w:id="56"/>
      <w:bookmarkEnd w:id="57"/>
    </w:p>
    <w:p>
      <w:pPr>
        <w:spacing w:line="600" w:lineRule="exact"/>
        <w:ind w:firstLine="640"/>
        <w:outlineLvl w:val="2"/>
        <w:rPr>
          <w:rFonts w:ascii="仿宋" w:hAnsi="仿宋" w:eastAsia="仿宋"/>
          <w:b/>
          <w:color w:val="auto"/>
          <w:sz w:val="32"/>
          <w:szCs w:val="32"/>
          <w:highlight w:val="none"/>
        </w:rPr>
      </w:pPr>
      <w:bookmarkStart w:id="60" w:name="_Toc15377216"/>
      <w:bookmarkStart w:id="61" w:name="_Toc866"/>
      <w:r>
        <w:rPr>
          <w:rFonts w:hint="eastAsia" w:ascii="仿宋" w:hAnsi="仿宋" w:eastAsia="仿宋"/>
          <w:b/>
          <w:color w:val="auto"/>
          <w:sz w:val="32"/>
          <w:szCs w:val="32"/>
          <w:highlight w:val="none"/>
        </w:rPr>
        <w:t>（一）“三公”经费财政拨款支出决算总体情况说明</w:t>
      </w:r>
      <w:bookmarkEnd w:id="60"/>
      <w:bookmarkEnd w:id="61"/>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62" w:name="_Toc15377217"/>
      <w:bookmarkStart w:id="63" w:name="_Toc1503"/>
      <w:r>
        <w:rPr>
          <w:rFonts w:hint="eastAsia" w:ascii="仿宋" w:hAnsi="仿宋" w:eastAsia="仿宋"/>
          <w:b/>
          <w:color w:val="auto"/>
          <w:sz w:val="32"/>
          <w:szCs w:val="32"/>
          <w:highlight w:val="none"/>
        </w:rPr>
        <w:t>（二）“三公”经费财政拨款支出决算具体情况说明</w:t>
      </w:r>
      <w:bookmarkEnd w:id="62"/>
      <w:bookmarkEnd w:id="6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Style w:val="18"/>
          <w:rFonts w:hint="eastAsia" w:ascii="仿宋" w:hAns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p>
    <w:p>
      <w:pPr>
        <w:spacing w:line="600" w:lineRule="exact"/>
        <w:ind w:firstLine="640"/>
        <w:outlineLvl w:val="1"/>
        <w:rPr>
          <w:rStyle w:val="29"/>
          <w:rFonts w:ascii="黑体" w:hAnsi="黑体" w:eastAsia="黑体"/>
          <w:color w:val="auto"/>
          <w:highlight w:val="none"/>
        </w:rPr>
      </w:pPr>
      <w:bookmarkStart w:id="64" w:name="_Toc23901"/>
      <w:r>
        <w:rPr>
          <w:rFonts w:hint="eastAsia" w:ascii="黑体" w:eastAsia="黑体"/>
          <w:color w:val="auto"/>
          <w:sz w:val="32"/>
          <w:szCs w:val="32"/>
          <w:highlight w:val="none"/>
        </w:rPr>
        <w:t>八、</w:t>
      </w:r>
      <w:r>
        <w:rPr>
          <w:rStyle w:val="29"/>
          <w:rFonts w:hint="eastAsia" w:ascii="黑体" w:hAnsi="黑体" w:eastAsia="黑体"/>
          <w:b w:val="0"/>
          <w:color w:val="auto"/>
          <w:highlight w:val="none"/>
        </w:rPr>
        <w:t>政府性基金预算支出决算情况说明</w:t>
      </w:r>
      <w:bookmarkEnd w:id="58"/>
      <w:bookmarkEnd w:id="59"/>
      <w:bookmarkEnd w:id="64"/>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2.54</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ascii="黑体" w:hAnsi="黑体" w:eastAsia="黑体"/>
          <w:b w:val="0"/>
          <w:color w:val="auto"/>
          <w:highlight w:val="none"/>
        </w:rPr>
      </w:pPr>
      <w:bookmarkStart w:id="65" w:name="_Toc15377219"/>
      <w:bookmarkStart w:id="66" w:name="_Toc15396611"/>
      <w:bookmarkStart w:id="67" w:name="_Toc9267"/>
      <w:r>
        <w:rPr>
          <w:rStyle w:val="29"/>
          <w:rFonts w:hint="eastAsia" w:ascii="黑体" w:hAnsi="黑体" w:eastAsia="黑体"/>
          <w:b w:val="0"/>
          <w:color w:val="auto"/>
          <w:highlight w:val="none"/>
        </w:rPr>
        <w:t>国有资本经营预算支出决算情况说明</w:t>
      </w:r>
      <w:bookmarkEnd w:id="65"/>
      <w:bookmarkEnd w:id="66"/>
      <w:bookmarkEnd w:id="67"/>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hint="eastAsia" w:ascii="黑体" w:hAnsi="黑体" w:eastAsia="黑体"/>
          <w:b w:val="0"/>
          <w:color w:val="auto"/>
          <w:highlight w:val="none"/>
        </w:rPr>
      </w:pPr>
      <w:bookmarkStart w:id="68" w:name="_Toc15377221"/>
      <w:bookmarkStart w:id="69" w:name="_Toc15396612"/>
      <w:bookmarkStart w:id="70" w:name="_Toc26925"/>
      <w:r>
        <w:rPr>
          <w:rStyle w:val="29"/>
          <w:rFonts w:hint="eastAsia" w:ascii="黑体" w:hAnsi="黑体" w:eastAsia="黑体"/>
          <w:b w:val="0"/>
          <w:color w:val="auto"/>
          <w:highlight w:val="none"/>
        </w:rPr>
        <w:t>其他重要事项的情况说明</w:t>
      </w:r>
      <w:bookmarkEnd w:id="68"/>
      <w:bookmarkEnd w:id="69"/>
      <w:bookmarkEnd w:id="70"/>
    </w:p>
    <w:p>
      <w:pPr>
        <w:spacing w:line="600" w:lineRule="exact"/>
        <w:ind w:firstLine="643" w:firstLineChars="200"/>
        <w:outlineLvl w:val="2"/>
        <w:rPr>
          <w:rFonts w:ascii="仿宋" w:hAnsi="仿宋" w:eastAsia="仿宋"/>
          <w:color w:val="auto"/>
          <w:sz w:val="32"/>
          <w:szCs w:val="32"/>
          <w:highlight w:val="none"/>
        </w:rPr>
      </w:pPr>
      <w:bookmarkStart w:id="71" w:name="_Toc15377222"/>
      <w:bookmarkStart w:id="72" w:name="_Toc2431"/>
      <w:r>
        <w:rPr>
          <w:rFonts w:hint="eastAsia" w:ascii="仿宋" w:hAnsi="仿宋" w:eastAsia="仿宋"/>
          <w:b/>
          <w:color w:val="auto"/>
          <w:sz w:val="32"/>
          <w:szCs w:val="32"/>
          <w:highlight w:val="none"/>
        </w:rPr>
        <w:t>（一）机关运行经费支出情况</w:t>
      </w:r>
      <w:bookmarkEnd w:id="71"/>
      <w:bookmarkEnd w:id="72"/>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3" w:name="_Toc15377223"/>
      <w:bookmarkStart w:id="74" w:name="_Toc26557"/>
      <w:r>
        <w:rPr>
          <w:rFonts w:hint="eastAsia" w:ascii="仿宋" w:hAnsi="仿宋" w:eastAsia="仿宋"/>
          <w:b/>
          <w:color w:val="auto"/>
          <w:sz w:val="32"/>
          <w:szCs w:val="32"/>
          <w:highlight w:val="none"/>
        </w:rPr>
        <w:t>（二）政府采购支出情况</w:t>
      </w:r>
      <w:bookmarkEnd w:id="73"/>
      <w:bookmarkEnd w:id="74"/>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w:t>
      </w:r>
      <w:r>
        <w:rPr>
          <w:rFonts w:hint="eastAsia" w:ascii="仿宋_GB2312" w:eastAsia="仿宋_GB2312"/>
          <w:color w:val="auto"/>
          <w:sz w:val="32"/>
          <w:szCs w:val="32"/>
          <w:highlight w:val="none"/>
          <w:lang w:eastAsia="zh-CN"/>
        </w:rPr>
        <w:t>陈江乡</w:t>
      </w:r>
      <w:r>
        <w:rPr>
          <w:rFonts w:hint="eastAsia" w:ascii="仿宋_GB2312" w:eastAsia="仿宋_GB2312"/>
          <w:color w:val="auto"/>
          <w:sz w:val="32"/>
          <w:szCs w:val="32"/>
          <w:highlight w:val="none"/>
        </w:rPr>
        <w:t>卫生院政府采购支出总额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5" w:name="_Toc15377224"/>
      <w:bookmarkStart w:id="76" w:name="_Toc10390"/>
      <w:r>
        <w:rPr>
          <w:rFonts w:hint="eastAsia" w:ascii="仿宋" w:hAnsi="仿宋" w:eastAsia="仿宋"/>
          <w:b/>
          <w:color w:val="auto"/>
          <w:sz w:val="32"/>
          <w:szCs w:val="32"/>
          <w:highlight w:val="none"/>
        </w:rPr>
        <w:t>（三）国有资产占有使用情况</w:t>
      </w:r>
      <w:bookmarkEnd w:id="75"/>
      <w:bookmarkEnd w:id="76"/>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77" w:name="_Toc18371"/>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日，四川省广元市昭化区</w:t>
      </w:r>
      <w:r>
        <w:rPr>
          <w:rFonts w:hint="eastAsia" w:ascii="仿宋_GB2312" w:eastAsia="仿宋_GB2312"/>
          <w:color w:val="auto"/>
          <w:sz w:val="32"/>
          <w:szCs w:val="32"/>
          <w:highlight w:val="none"/>
          <w:lang w:eastAsia="zh-CN"/>
        </w:rPr>
        <w:t>陈江乡</w:t>
      </w:r>
      <w:r>
        <w:rPr>
          <w:rFonts w:hint="eastAsia" w:ascii="仿宋_GB2312" w:eastAsia="仿宋_GB2312"/>
          <w:color w:val="auto"/>
          <w:sz w:val="32"/>
          <w:szCs w:val="32"/>
          <w:highlight w:val="none"/>
        </w:rPr>
        <w:t>卫生院共有</w:t>
      </w:r>
      <w:r>
        <w:rPr>
          <w:rFonts w:hint="eastAsia" w:ascii="仿宋_GB2312" w:eastAsia="仿宋_GB2312"/>
          <w:color w:val="auto"/>
          <w:sz w:val="32"/>
          <w:szCs w:val="32"/>
          <w:highlight w:val="none"/>
          <w:lang w:eastAsia="zh-CN"/>
        </w:rPr>
        <w:t>救护</w:t>
      </w:r>
      <w:r>
        <w:rPr>
          <w:rFonts w:hint="eastAsia" w:ascii="仿宋_GB2312" w:eastAsia="仿宋_GB2312"/>
          <w:color w:val="auto"/>
          <w:sz w:val="32"/>
          <w:szCs w:val="32"/>
          <w:highlight w:val="none"/>
        </w:rPr>
        <w:t>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hAnsi="仿宋_GB2312" w:eastAsia="仿宋_GB2312" w:cs="仿宋_GB2312"/>
          <w:sz w:val="32"/>
          <w:szCs w:val="32"/>
          <w:lang w:val="en-US" w:eastAsia="zh-CN"/>
        </w:rPr>
        <w:t>主要用于急诊、急救及危重病人的转运，</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bookmarkEnd w:id="77"/>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78" w:name="_Toc10178"/>
      <w:r>
        <w:rPr>
          <w:rFonts w:hint="eastAsia" w:ascii="仿宋" w:hAnsi="仿宋" w:eastAsia="仿宋"/>
          <w:b/>
          <w:color w:val="auto"/>
          <w:sz w:val="32"/>
          <w:szCs w:val="32"/>
          <w:highlight w:val="none"/>
        </w:rPr>
        <w:t>（四）预算绩效管理情况</w:t>
      </w:r>
      <w:bookmarkEnd w:id="78"/>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1.绩效目标管理情况</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79" w:name="_Toc32551"/>
      <w:bookmarkStart w:id="80" w:name="_Toc31349"/>
      <w:bookmarkStart w:id="81" w:name="_Toc31974"/>
      <w:bookmarkStart w:id="82" w:name="_Toc8457"/>
      <w:bookmarkStart w:id="83" w:name="_Toc26405"/>
      <w:r>
        <w:rPr>
          <w:rFonts w:hint="eastAsia" w:ascii="仿宋_GB2312" w:eastAsia="仿宋_GB2312"/>
          <w:color w:val="auto"/>
          <w:sz w:val="32"/>
          <w:szCs w:val="32"/>
          <w:highlight w:val="none"/>
        </w:rPr>
        <w:t>根据预算绩效管理要求，本单位在</w:t>
      </w:r>
      <w:r>
        <w:rPr>
          <w:rFonts w:hint="eastAsia" w:ascii="仿宋_GB2312" w:eastAsia="仿宋_GB2312"/>
          <w:color w:val="auto"/>
          <w:sz w:val="32"/>
          <w:szCs w:val="32"/>
          <w:highlight w:val="none"/>
          <w:lang w:val="en-US" w:eastAsia="zh-CN"/>
        </w:rPr>
        <w:t>2022年度</w:t>
      </w:r>
      <w:r>
        <w:rPr>
          <w:rFonts w:hint="eastAsia" w:ascii="仿宋_GB2312" w:eastAsia="仿宋_GB2312"/>
          <w:color w:val="auto"/>
          <w:sz w:val="32"/>
          <w:szCs w:val="32"/>
          <w:highlight w:val="none"/>
        </w:rPr>
        <w:t>预算编制阶段，组织对</w:t>
      </w:r>
      <w:r>
        <w:rPr>
          <w:rFonts w:hint="eastAsia" w:ascii="仿宋_GB2312" w:eastAsia="仿宋_GB2312"/>
          <w:color w:val="auto"/>
          <w:sz w:val="32"/>
          <w:szCs w:val="32"/>
          <w:highlight w:val="none"/>
          <w:lang w:val="en-US" w:eastAsia="zh-CN"/>
        </w:rPr>
        <w:t>二类疫苗服务费1个项目</w:t>
      </w:r>
      <w:r>
        <w:rPr>
          <w:rFonts w:hint="eastAsia" w:ascii="仿宋_GB2312" w:eastAsia="仿宋_GB2312"/>
          <w:color w:val="auto"/>
          <w:sz w:val="32"/>
          <w:szCs w:val="32"/>
          <w:highlight w:val="none"/>
        </w:rPr>
        <w:t>开展了预算事前绩效评估，对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个项目编制了绩效目标，预算执行过程中，选取</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个项目开展绩效监控，年终执行完毕后，对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个项目开展了绩效自评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2022年部门预算项目绩效目标自评表见附件（第四部分）</w:t>
      </w:r>
      <w:r>
        <w:rPr>
          <w:rFonts w:hint="eastAsia" w:ascii="仿宋_GB2312" w:eastAsia="仿宋_GB2312"/>
          <w:color w:val="auto"/>
          <w:sz w:val="32"/>
          <w:szCs w:val="32"/>
          <w:highlight w:val="none"/>
        </w:rPr>
        <w:t>。</w:t>
      </w:r>
      <w:bookmarkEnd w:id="79"/>
      <w:bookmarkEnd w:id="80"/>
      <w:bookmarkEnd w:id="81"/>
      <w:bookmarkEnd w:id="82"/>
      <w:bookmarkEnd w:id="83"/>
    </w:p>
    <w:p>
      <w:pPr>
        <w:numPr>
          <w:ilvl w:val="0"/>
          <w:numId w:val="3"/>
        </w:num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val="en-US" w:eastAsia="zh-CN"/>
        </w:rPr>
      </w:pPr>
      <w:bookmarkStart w:id="84" w:name="_Toc25419"/>
      <w:bookmarkStart w:id="85" w:name="_Toc1645"/>
      <w:bookmarkStart w:id="86" w:name="_Toc10135"/>
      <w:bookmarkStart w:id="87" w:name="_Toc777"/>
      <w:r>
        <w:rPr>
          <w:rFonts w:hint="eastAsia" w:ascii="仿宋_GB2312" w:eastAsia="仿宋_GB2312"/>
          <w:color w:val="auto"/>
          <w:sz w:val="32"/>
          <w:szCs w:val="32"/>
          <w:highlight w:val="none"/>
          <w:lang w:val="en-US" w:eastAsia="zh-CN"/>
        </w:rPr>
        <w:t>预算项目绩效评价</w:t>
      </w:r>
      <w:bookmarkEnd w:id="84"/>
      <w:bookmarkEnd w:id="85"/>
      <w:bookmarkEnd w:id="86"/>
      <w:bookmarkEnd w:id="87"/>
    </w:p>
    <w:p>
      <w:pPr>
        <w:pStyle w:val="2"/>
        <w:ind w:firstLine="640" w:firstLineChars="200"/>
        <w:rPr>
          <w:rFonts w:hint="eastAsia" w:ascii="仿宋_GB2312" w:eastAsia="仿宋_GB2312"/>
          <w:color w:val="000000"/>
          <w:sz w:val="32"/>
          <w:szCs w:val="32"/>
        </w:rPr>
      </w:pPr>
      <w:r>
        <w:rPr>
          <w:rFonts w:hint="eastAsia" w:ascii="仿宋_GB2312" w:hAnsi="Times New Roman" w:eastAsia="仿宋_GB2312" w:cs="Times New Roman"/>
          <w:color w:val="000000"/>
          <w:sz w:val="32"/>
          <w:szCs w:val="32"/>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w:t>
      </w:r>
      <w:r>
        <w:rPr>
          <w:rFonts w:hint="eastAsia" w:ascii="仿宋_GB2312" w:eastAsia="仿宋_GB2312"/>
          <w:color w:val="000000"/>
          <w:sz w:val="32"/>
          <w:szCs w:val="32"/>
          <w:lang w:val="en-US" w:eastAsia="zh-CN"/>
        </w:rPr>
        <w:t>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整体支出绩效自评开展情况。</w:t>
      </w:r>
    </w:p>
    <w:p>
      <w:pPr>
        <w:spacing w:line="600" w:lineRule="atLeast"/>
        <w:ind w:left="0" w:firstLine="640" w:firstLineChars="200"/>
        <w:rPr>
          <w:rFonts w:hint="eastAsia" w:ascii="黑体" w:eastAsia="黑体"/>
          <w:color w:val="000000"/>
          <w:sz w:val="32"/>
          <w:szCs w:val="32"/>
        </w:rPr>
      </w:pPr>
      <w:r>
        <w:rPr>
          <w:rFonts w:hint="eastAsia" w:ascii="仿宋_GB2312" w:eastAsia="仿宋_GB2312"/>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2"/>
        <w:ind w:firstLine="600" w:firstLineChars="200"/>
        <w:rPr>
          <w:color w:val="auto"/>
          <w:highlight w:val="yellow"/>
        </w:rPr>
      </w:pPr>
    </w:p>
    <w:p>
      <w:pPr>
        <w:widowControl/>
        <w:jc w:val="left"/>
        <w:rPr>
          <w:rFonts w:ascii="仿宋_GB2312" w:eastAsia="仿宋_GB2312"/>
          <w:b/>
          <w:color w:val="auto"/>
          <w:sz w:val="32"/>
          <w:szCs w:val="32"/>
          <w:highlight w:val="none"/>
        </w:rPr>
      </w:pPr>
      <w:r>
        <w:br w:type="page"/>
      </w:r>
    </w:p>
    <w:p>
      <w:pPr>
        <w:numPr>
          <w:ilvl w:val="0"/>
          <w:numId w:val="4"/>
        </w:numPr>
        <w:spacing w:line="600" w:lineRule="exact"/>
        <w:ind w:firstLine="660" w:firstLineChars="150"/>
        <w:jc w:val="center"/>
        <w:outlineLvl w:val="0"/>
        <w:rPr>
          <w:rStyle w:val="28"/>
          <w:rFonts w:ascii="黑体" w:hAnsi="黑体" w:eastAsia="黑体"/>
          <w:b w:val="0"/>
          <w:color w:val="auto"/>
          <w:highlight w:val="none"/>
        </w:rPr>
      </w:pPr>
      <w:bookmarkStart w:id="88" w:name="_Toc15396613"/>
      <w:bookmarkStart w:id="89" w:name="_Toc15377225"/>
      <w:bookmarkStart w:id="90" w:name="_Toc30879"/>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88"/>
      <w:bookmarkEnd w:id="89"/>
      <w:bookmarkEnd w:id="90"/>
    </w:p>
    <w:p>
      <w:pPr>
        <w:spacing w:line="600" w:lineRule="exact"/>
        <w:jc w:val="left"/>
        <w:rPr>
          <w:rFonts w:ascii="宋体"/>
          <w:b/>
          <w:color w:val="auto"/>
          <w:sz w:val="44"/>
          <w:szCs w:val="44"/>
          <w:highlight w:val="none"/>
        </w:rPr>
      </w:pPr>
    </w:p>
    <w:p>
      <w:pPr>
        <w:pStyle w:val="26"/>
        <w:spacing w:line="560" w:lineRule="exact"/>
        <w:ind w:firstLine="640" w:firstLineChars="200"/>
        <w:outlineLvl w:val="1"/>
        <w:rPr>
          <w:rFonts w:ascii="仿宋_GB2312" w:eastAsia="仿宋_GB2312"/>
          <w:color w:val="auto"/>
          <w:sz w:val="32"/>
          <w:szCs w:val="32"/>
          <w:highlight w:val="none"/>
        </w:rPr>
      </w:pPr>
      <w:bookmarkStart w:id="91" w:name="_Toc30149"/>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bookmarkEnd w:id="91"/>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olor w:val="auto"/>
          <w:sz w:val="32"/>
          <w:szCs w:val="32"/>
          <w:highlight w:val="none"/>
          <w:lang w:eastAsia="zh-CN"/>
        </w:rPr>
        <w:t>区人民医院、区</w:t>
      </w:r>
      <w:r>
        <w:rPr>
          <w:rFonts w:hint="eastAsia" w:ascii="仿宋_GB2312" w:eastAsia="仿宋_GB2312"/>
          <w:color w:val="auto"/>
          <w:sz w:val="32"/>
          <w:szCs w:val="32"/>
          <w:highlight w:val="none"/>
        </w:rPr>
        <w:t>妇幼保健计划生育</w:t>
      </w:r>
      <w:bookmarkStart w:id="123" w:name="_GoBack"/>
      <w:bookmarkEnd w:id="123"/>
      <w:r>
        <w:rPr>
          <w:rFonts w:hint="eastAsia" w:ascii="仿宋_GB2312" w:eastAsia="仿宋_GB2312"/>
          <w:color w:val="auto"/>
          <w:sz w:val="32"/>
          <w:szCs w:val="32"/>
          <w:highlight w:val="none"/>
        </w:rPr>
        <w:t>服务中心</w:t>
      </w:r>
      <w:r>
        <w:rPr>
          <w:rFonts w:hint="eastAsia" w:ascii="仿宋_GB2312" w:eastAsia="仿宋_GB2312"/>
          <w:color w:val="auto"/>
          <w:sz w:val="32"/>
          <w:szCs w:val="32"/>
          <w:highlight w:val="none"/>
          <w:lang w:eastAsia="zh-CN"/>
        </w:rPr>
        <w:t>、区中医医院、乡镇卫生院医疗收入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8</w:t>
      </w:r>
      <w:r>
        <w:rPr>
          <w:rFonts w:hint="eastAsia" w:ascii="仿宋_GB2312" w:eastAsia="仿宋_GB2312"/>
          <w:b w:val="0"/>
          <w:bCs w:val="0"/>
          <w:color w:val="000000"/>
          <w:sz w:val="32"/>
          <w:szCs w:val="32"/>
        </w:rPr>
        <w:t>.</w:t>
      </w:r>
      <w:r>
        <w:rPr>
          <w:rFonts w:hint="eastAsia" w:ascii="仿宋" w:eastAsia="仿宋"/>
          <w:b w:val="0"/>
          <w:bCs w:val="0"/>
          <w:color w:val="000000"/>
          <w:sz w:val="32"/>
          <w:szCs w:val="32"/>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Style w:val="18"/>
          <w:rFonts w:hint="eastAsia" w:ascii="仿宋_GB2312" w:eastAsia="仿宋_GB2312"/>
          <w:b w:val="0"/>
          <w:bCs w:val="0"/>
          <w:color w:val="000000"/>
          <w:sz w:val="32"/>
          <w:szCs w:val="32"/>
          <w:highlight w:val="none"/>
        </w:rPr>
        <w:t>乡镇卫生院（</w:t>
      </w:r>
      <w:r>
        <w:rPr>
          <w:rStyle w:val="18"/>
          <w:rFonts w:hint="eastAsia" w:ascii="仿宋_GB2312" w:eastAsia="仿宋_GB2312"/>
          <w:b w:val="0"/>
          <w:bCs w:val="0"/>
          <w:color w:val="000000"/>
          <w:sz w:val="32"/>
          <w:szCs w:val="32"/>
          <w:highlight w:val="none"/>
          <w:lang w:eastAsia="zh-CN"/>
        </w:rPr>
        <w:t>项</w:t>
      </w:r>
      <w:r>
        <w:rPr>
          <w:rStyle w:val="1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：反映乡镇卫生院的支出</w:t>
      </w:r>
      <w:r>
        <w:rPr>
          <w:rFonts w:hint="eastAsia" w:ascii="仿宋_GB2312" w:eastAsia="仿宋_GB2312"/>
          <w:b w:val="0"/>
          <w:bCs w:val="0"/>
          <w:color w:val="000000"/>
          <w:sz w:val="32"/>
          <w:szCs w:val="32"/>
          <w:lang w:eastAsia="zh-CN"/>
        </w:rPr>
        <w:t>。</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9.</w:t>
      </w:r>
      <w:r>
        <w:rPr>
          <w:rStyle w:val="18"/>
          <w:rFonts w:hint="eastAsia" w:ascii="仿宋_GB2312" w:eastAsia="仿宋_GB2312"/>
          <w:b w:val="0"/>
          <w:bCs w:val="0"/>
          <w:color w:val="000000"/>
          <w:sz w:val="32"/>
          <w:szCs w:val="32"/>
          <w:highlight w:val="none"/>
          <w:lang w:eastAsia="zh-CN"/>
        </w:rPr>
        <w:t>卫生健康支出（类）</w:t>
      </w:r>
      <w:r>
        <w:rPr>
          <w:rStyle w:val="18"/>
          <w:rFonts w:hint="eastAsia" w:ascii="仿宋_GB2312" w:eastAsia="仿宋_GB2312"/>
          <w:b w:val="0"/>
          <w:bCs w:val="0"/>
          <w:color w:val="000000"/>
          <w:sz w:val="32"/>
          <w:szCs w:val="32"/>
          <w:highlight w:val="none"/>
        </w:rPr>
        <w:t>公共卫生</w:t>
      </w:r>
      <w:r>
        <w:rPr>
          <w:rStyle w:val="18"/>
          <w:rFonts w:hint="eastAsia" w:ascii="仿宋_GB2312" w:eastAsia="仿宋_GB2312"/>
          <w:b w:val="0"/>
          <w:bCs w:val="0"/>
          <w:color w:val="000000"/>
          <w:sz w:val="32"/>
          <w:szCs w:val="32"/>
          <w:highlight w:val="none"/>
          <w:lang w:eastAsia="zh-CN"/>
        </w:rPr>
        <w:t>（款）</w:t>
      </w:r>
      <w:r>
        <w:rPr>
          <w:rStyle w:val="18"/>
          <w:rFonts w:hint="eastAsia" w:ascii="仿宋_GB2312" w:eastAsia="仿宋_GB2312"/>
          <w:b w:val="0"/>
          <w:bCs w:val="0"/>
          <w:color w:val="000000"/>
          <w:sz w:val="32"/>
          <w:szCs w:val="32"/>
          <w:highlight w:val="none"/>
        </w:rPr>
        <w:t>基本公共卫生服务（</w:t>
      </w:r>
      <w:r>
        <w:rPr>
          <w:rStyle w:val="18"/>
          <w:rFonts w:hint="eastAsia" w:ascii="仿宋_GB2312" w:eastAsia="仿宋_GB2312"/>
          <w:b w:val="0"/>
          <w:bCs w:val="0"/>
          <w:color w:val="000000"/>
          <w:sz w:val="32"/>
          <w:szCs w:val="32"/>
          <w:highlight w:val="none"/>
          <w:lang w:eastAsia="zh-CN"/>
        </w:rPr>
        <w:t>项</w:t>
      </w:r>
      <w:r>
        <w:rPr>
          <w:rStyle w:val="1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Fonts w:hint="eastAsia" w:ascii="仿宋_GB2312" w:eastAsia="仿宋_GB2312"/>
          <w:b w:val="0"/>
          <w:bCs w:val="0"/>
          <w:color w:val="000000"/>
          <w:sz w:val="32"/>
          <w:szCs w:val="32"/>
          <w:lang w:eastAsia="zh-CN"/>
        </w:rPr>
        <w:t>。</w:t>
      </w:r>
    </w:p>
    <w:p>
      <w:pPr>
        <w:ind w:firstLine="640" w:firstLineChars="200"/>
        <w:rPr>
          <w:rStyle w:val="18"/>
          <w:rFonts w:hint="eastAsia" w:ascii="仿宋_GB2312" w:eastAsia="仿宋_GB2312"/>
          <w:b w:val="0"/>
          <w:bCs w:val="0"/>
          <w:color w:val="000000"/>
          <w:sz w:val="32"/>
          <w:szCs w:val="32"/>
          <w:lang w:eastAsia="zh-CN"/>
        </w:rPr>
      </w:pPr>
      <w:r>
        <w:rPr>
          <w:rFonts w:hint="eastAsia" w:ascii="仿宋_GB2312" w:eastAsia="仿宋_GB2312"/>
          <w:b w:val="0"/>
          <w:bCs/>
          <w:color w:val="000000"/>
          <w:sz w:val="32"/>
          <w:szCs w:val="32"/>
          <w:lang w:val="en-US" w:eastAsia="zh-CN"/>
        </w:rPr>
        <w:t>10.</w:t>
      </w:r>
      <w:r>
        <w:rPr>
          <w:rStyle w:val="18"/>
          <w:rFonts w:hint="eastAsia" w:ascii="仿宋_GB2312" w:eastAsia="仿宋_GB2312"/>
          <w:b w:val="0"/>
          <w:bCs w:val="0"/>
          <w:color w:val="000000"/>
          <w:sz w:val="32"/>
          <w:szCs w:val="32"/>
          <w:highlight w:val="none"/>
          <w:lang w:eastAsia="zh-CN"/>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其他基层医疗卫生机构支出（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rPr>
        <w:t>：反映除乡镇卫生院、城市社区卫生机构以外的其他用于基层医疗卫生机构的支出</w:t>
      </w:r>
      <w:r>
        <w:rPr>
          <w:rStyle w:val="18"/>
          <w:rFonts w:hint="eastAsia" w:ascii="仿宋_GB2312" w:eastAsia="仿宋_GB2312"/>
          <w:b w:val="0"/>
          <w:bCs w:val="0"/>
          <w:color w:val="000000"/>
          <w:sz w:val="32"/>
          <w:szCs w:val="32"/>
          <w:lang w:eastAsia="zh-CN"/>
        </w:rPr>
        <w:t>。</w:t>
      </w:r>
    </w:p>
    <w:p>
      <w:pPr>
        <w:ind w:firstLine="640" w:firstLineChars="200"/>
        <w:rPr>
          <w:rStyle w:val="18"/>
          <w:rFonts w:hint="eastAsia" w:ascii="仿宋_GB2312" w:eastAsia="仿宋_GB2312"/>
          <w:b w:val="0"/>
          <w:bCs w:val="0"/>
          <w:color w:val="000000"/>
          <w:sz w:val="32"/>
          <w:szCs w:val="32"/>
        </w:rPr>
      </w:pPr>
      <w:r>
        <w:rPr>
          <w:rStyle w:val="18"/>
          <w:rFonts w:hint="eastAsia" w:ascii="仿宋_GB2312" w:eastAsia="仿宋_GB2312"/>
          <w:b w:val="0"/>
          <w:bCs w:val="0"/>
          <w:color w:val="000000"/>
          <w:sz w:val="32"/>
          <w:szCs w:val="32"/>
          <w:highlight w:val="none"/>
          <w:lang w:val="en-US" w:eastAsia="zh-CN"/>
        </w:rPr>
        <w:t>11.</w:t>
      </w:r>
      <w:r>
        <w:rPr>
          <w:rStyle w:val="18"/>
          <w:rFonts w:hint="eastAsia" w:ascii="仿宋_GB2312" w:eastAsia="仿宋_GB2312"/>
          <w:b w:val="0"/>
          <w:bCs w:val="0"/>
          <w:color w:val="000000"/>
          <w:sz w:val="32"/>
          <w:szCs w:val="32"/>
          <w:highlight w:val="none"/>
          <w:lang w:eastAsia="zh-CN"/>
        </w:rPr>
        <w:t>卫生健康支出</w:t>
      </w:r>
      <w:r>
        <w:rPr>
          <w:rStyle w:val="18"/>
          <w:rFonts w:hint="eastAsia" w:ascii="仿宋_GB2312" w:eastAsia="仿宋_GB2312"/>
          <w:b w:val="0"/>
          <w:bCs w:val="0"/>
          <w:color w:val="000000"/>
          <w:sz w:val="32"/>
          <w:szCs w:val="32"/>
          <w:lang w:eastAsia="zh-CN"/>
        </w:rPr>
        <w:t>（类）</w:t>
      </w:r>
      <w:r>
        <w:rPr>
          <w:rStyle w:val="18"/>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rPr>
        <w:t>:</w:t>
      </w:r>
      <w:r>
        <w:rPr>
          <w:rStyle w:val="18"/>
          <w:rFonts w:hint="eastAsia" w:ascii="仿宋_GB2312" w:eastAsia="仿宋_GB2312"/>
          <w:b w:val="0"/>
          <w:bCs w:val="0"/>
          <w:color w:val="auto"/>
          <w:sz w:val="32"/>
          <w:szCs w:val="32"/>
        </w:rPr>
        <w:t>反映</w:t>
      </w:r>
      <w:r>
        <w:rPr>
          <w:rStyle w:val="18"/>
          <w:rFonts w:hint="eastAsia" w:ascii="仿宋_GB2312" w:eastAsia="仿宋_GB2312"/>
          <w:b w:val="0"/>
          <w:bCs w:val="0"/>
          <w:color w:val="000000"/>
          <w:sz w:val="32"/>
          <w:szCs w:val="32"/>
          <w:highlight w:val="none"/>
          <w:lang w:eastAsia="zh-CN"/>
        </w:rPr>
        <w:t>卫生健康支出中的在职人员医疗保险。</w:t>
      </w:r>
    </w:p>
    <w:p>
      <w:pPr>
        <w:pStyle w:val="7"/>
        <w:rPr>
          <w:rFonts w:hint="eastAsia" w:ascii="仿宋_GB2312" w:eastAsia="仿宋_GB2312"/>
          <w:b w:val="0"/>
          <w:bCs/>
          <w:color w:val="000000"/>
          <w:sz w:val="32"/>
          <w:szCs w:val="32"/>
          <w:lang w:eastAsia="zh-CN"/>
        </w:rPr>
      </w:pPr>
      <w:r>
        <w:rPr>
          <w:rFonts w:hint="eastAsia" w:ascii="仿宋_GB2312" w:cs="仿宋"/>
          <w:b w:val="0"/>
          <w:bCs/>
          <w:color w:val="auto"/>
          <w:sz w:val="32"/>
          <w:szCs w:val="32"/>
          <w:highlight w:val="none"/>
          <w:lang w:val="en-US" w:eastAsia="zh-CN" w:bidi="ar-SA"/>
        </w:rPr>
        <w:t>12.</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社会保障和就业（类）行政事业单位养老支出（款）机关事业单位基本养老保险缴费支出（项）: </w:t>
      </w:r>
      <w:r>
        <w:rPr>
          <w:rFonts w:hint="eastAsia" w:ascii="仿宋_GB2312" w:eastAsia="仿宋_GB2312"/>
          <w:b w:val="0"/>
          <w:bCs/>
          <w:color w:val="000000"/>
          <w:sz w:val="32"/>
          <w:szCs w:val="32"/>
          <w:lang w:eastAsia="zh-CN"/>
        </w:rPr>
        <w:t>主要用于在职在编人员基本养老保险支出</w:t>
      </w:r>
      <w:r>
        <w:rPr>
          <w:rFonts w:hint="eastAsia" w:ascii="仿宋_GB2312"/>
          <w:b w:val="0"/>
          <w:bCs/>
          <w:color w:val="000000"/>
          <w:sz w:val="32"/>
          <w:szCs w:val="32"/>
          <w:lang w:eastAsia="zh-CN"/>
        </w:rPr>
        <w:t>。</w:t>
      </w:r>
    </w:p>
    <w:p>
      <w:pPr>
        <w:pStyle w:val="7"/>
        <w:rPr>
          <w:rFonts w:hint="eastAsia"/>
          <w:lang w:eastAsia="zh-CN"/>
        </w:rPr>
      </w:pPr>
      <w:r>
        <w:rPr>
          <w:rFonts w:hint="eastAsia" w:ascii="仿宋_GB2312" w:cs="仿宋"/>
          <w:b w:val="0"/>
          <w:bCs/>
          <w:color w:val="auto"/>
          <w:sz w:val="32"/>
          <w:szCs w:val="32"/>
          <w:highlight w:val="none"/>
          <w:lang w:val="en-US" w:eastAsia="zh-CN" w:bidi="ar-SA"/>
        </w:rPr>
        <w:t>13</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.社会保障和就业（类）行政事业单位养老支出（款）机关事业单位职业年金缴费支出（项）: </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cs="仿宋"/>
          <w:b w:val="0"/>
          <w:bCs/>
          <w:color w:val="auto"/>
          <w:sz w:val="32"/>
          <w:szCs w:val="32"/>
          <w:highlight w:val="none"/>
          <w:lang w:val="en-US" w:eastAsia="zh-CN" w:bidi="ar-SA"/>
        </w:rPr>
        <w:t>。</w:t>
      </w:r>
    </w:p>
    <w:p>
      <w:pPr>
        <w:ind w:firstLine="640" w:firstLineChars="200"/>
        <w:rPr>
          <w:rFonts w:hint="eastAsia" w:ascii="仿宋_GB2312" w:eastAsia="仿宋_GB2312" w:cs="仿宋"/>
          <w:b w:val="0"/>
          <w:bCs/>
          <w:color w:val="auto"/>
          <w:sz w:val="32"/>
          <w:szCs w:val="32"/>
          <w:highlight w:val="none"/>
          <w:lang w:val="en-US" w:eastAsia="zh-CN" w:bidi="ar-SA"/>
        </w:rPr>
      </w:pPr>
      <w:r>
        <w:rPr>
          <w:rFonts w:hint="eastAsia" w:ascii="仿宋" w:eastAsia="仿宋" w:cs="仿宋"/>
          <w:sz w:val="32"/>
          <w:szCs w:val="32"/>
          <w:lang w:val="en-US" w:eastAsia="zh-CN"/>
        </w:rPr>
        <w:t>14.</w:t>
      </w:r>
      <w:r>
        <w:rPr>
          <w:rFonts w:hint="eastAsia" w:ascii="仿宋_GB2312" w:eastAsia="仿宋_GB2312" w:cs="仿宋"/>
          <w:b w:val="0"/>
          <w:bCs/>
          <w:color w:val="auto"/>
          <w:sz w:val="32"/>
          <w:szCs w:val="32"/>
          <w:highlight w:val="none"/>
          <w:lang w:val="en-US" w:eastAsia="zh-CN" w:bidi="ar-SA"/>
        </w:rPr>
        <w:t>住房保障（类）住房改革支出（款）住房公积金（项）</w:t>
      </w:r>
      <w:r>
        <w:rPr>
          <w:rFonts w:hint="eastAsia" w:ascii="仿宋" w:eastAsia="仿宋" w:cs="仿宋"/>
          <w:sz w:val="32"/>
          <w:szCs w:val="32"/>
          <w:lang w:val="en-US" w:eastAsia="zh-CN"/>
        </w:rPr>
        <w:t>：</w:t>
      </w:r>
      <w:r>
        <w:rPr>
          <w:rFonts w:hint="eastAsia" w:ascii="仿宋_GB2312" w:eastAsia="仿宋_GB2312" w:cs="仿宋"/>
          <w:b w:val="0"/>
          <w:bCs/>
          <w:color w:val="auto"/>
          <w:sz w:val="32"/>
          <w:szCs w:val="32"/>
          <w:highlight w:val="none"/>
          <w:lang w:val="en-US" w:eastAsia="zh-CN" w:bidi="ar-SA"/>
        </w:rPr>
        <w:t>反映事业单位按人力资源和社会保障部、财政部规定的基本工资和津贴补贴以及规定比例为职工缴纳的住房公积金。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项目支出：指在基本支出之外为完成特定任务和事业发展目标所发生的支出。</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 w:eastAsia="仿宋"/>
          <w:b/>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3" w:firstLineChars="200"/>
        <w:rPr>
          <w:rFonts w:ascii="仿宋" w:hAnsi="仿宋" w:eastAsia="仿宋"/>
          <w:b/>
          <w:color w:val="auto"/>
          <w:sz w:val="32"/>
          <w:szCs w:val="32"/>
          <w:highlight w:val="none"/>
        </w:rPr>
      </w:pPr>
    </w:p>
    <w:p>
      <w:pPr>
        <w:spacing w:line="600" w:lineRule="exact"/>
        <w:jc w:val="center"/>
        <w:outlineLvl w:val="0"/>
        <w:rPr>
          <w:rFonts w:ascii="仿宋_GB2312" w:eastAsia="仿宋_GB2312" w:cs="仿宋_GB2312"/>
          <w:color w:val="auto"/>
          <w:sz w:val="32"/>
          <w:szCs w:val="32"/>
          <w:highlight w:val="none"/>
        </w:rPr>
      </w:pPr>
      <w:bookmarkStart w:id="92" w:name="_Toc15377226"/>
      <w:r>
        <w:br w:type="page"/>
      </w:r>
      <w:bookmarkStart w:id="93" w:name="_Toc15396614"/>
      <w:bookmarkStart w:id="94" w:name="_Toc30604"/>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四部分 附件</w:t>
      </w:r>
      <w:bookmarkEnd w:id="93"/>
      <w:bookmarkEnd w:id="94"/>
      <w:bookmarkStart w:id="95" w:name="_Toc15396618"/>
    </w:p>
    <w:tbl>
      <w:tblPr>
        <w:tblStyle w:val="15"/>
        <w:tblpPr w:leftFromText="180" w:rightFromText="180" w:vertAnchor="text" w:horzAnchor="page" w:tblpX="1747" w:tblpY="906"/>
        <w:tblOverlap w:val="never"/>
        <w:tblW w:w="8420" w:type="dxa"/>
        <w:tblInd w:w="0" w:type="dxa"/>
        <w:shd w:val="clear" w:color="auto" w:fill="auto"/>
        <w:tblLayout w:type="fixed"/>
        <w:tblCellMar>
          <w:top w:w="0" w:type="dxa"/>
          <w:left w:w="0" w:type="dxa"/>
          <w:bottom w:w="0" w:type="dxa"/>
          <w:right w:w="0" w:type="dxa"/>
        </w:tblCellMar>
      </w:tblPr>
      <w:tblGrid>
        <w:gridCol w:w="637"/>
        <w:gridCol w:w="876"/>
        <w:gridCol w:w="876"/>
        <w:gridCol w:w="876"/>
        <w:gridCol w:w="716"/>
        <w:gridCol w:w="539"/>
        <w:gridCol w:w="392"/>
        <w:gridCol w:w="876"/>
        <w:gridCol w:w="876"/>
        <w:gridCol w:w="876"/>
        <w:gridCol w:w="880"/>
      </w:tblGrid>
      <w:tr>
        <w:tblPrEx>
          <w:shd w:val="clear" w:color="auto" w:fill="auto"/>
          <w:tblCellMar>
            <w:top w:w="0" w:type="dxa"/>
            <w:left w:w="0" w:type="dxa"/>
            <w:bottom w:w="0" w:type="dxa"/>
            <w:right w:w="0" w:type="dxa"/>
          </w:tblCellMar>
        </w:tblPrEx>
        <w:trPr>
          <w:trHeight w:val="678" w:hRule="atLeast"/>
        </w:trPr>
        <w:tc>
          <w:tcPr>
            <w:tcW w:w="842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56"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6907"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678"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39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876"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632"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w:t>
            </w:r>
            <w:r>
              <w:rPr>
                <w:rFonts w:hint="eastAsia" w:ascii="宋体" w:hAnsi="宋体" w:cs="宋体"/>
                <w:i w:val="0"/>
                <w:iCs w:val="0"/>
                <w:color w:val="000000"/>
                <w:kern w:val="0"/>
                <w:sz w:val="20"/>
                <w:szCs w:val="20"/>
                <w:u w:val="none"/>
                <w:lang w:val="en-US" w:eastAsia="zh-CN"/>
              </w:rPr>
              <w:t>陈江乡</w:t>
            </w:r>
            <w:r>
              <w:rPr>
                <w:rFonts w:hint="eastAsia" w:ascii="宋体" w:hAnsi="宋体" w:eastAsia="宋体" w:cs="宋体"/>
                <w:i w:val="0"/>
                <w:iCs w:val="0"/>
                <w:color w:val="000000"/>
                <w:kern w:val="0"/>
                <w:sz w:val="20"/>
                <w:szCs w:val="20"/>
                <w:u w:val="none"/>
                <w:lang w:val="en-US" w:eastAsia="zh-CN"/>
              </w:rPr>
              <w:t>卫生院</w:t>
            </w:r>
          </w:p>
        </w:tc>
      </w:tr>
      <w:tr>
        <w:tblPrEx>
          <w:tblCellMar>
            <w:top w:w="0" w:type="dxa"/>
            <w:left w:w="0" w:type="dxa"/>
            <w:bottom w:w="0" w:type="dxa"/>
            <w:right w:w="0" w:type="dxa"/>
          </w:tblCellMar>
        </w:tblPrEx>
        <w:trPr>
          <w:trHeight w:val="455" w:hRule="atLeast"/>
        </w:trPr>
        <w:tc>
          <w:tcPr>
            <w:tcW w:w="6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39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508"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71"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39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2.45</w:t>
            </w:r>
            <w:r>
              <w:rPr>
                <w:rFonts w:hint="eastAsia" w:ascii="宋体" w:hAnsi="宋体" w:eastAsia="宋体" w:cs="宋体"/>
                <w:i w:val="0"/>
                <w:iCs w:val="0"/>
                <w:color w:val="000000"/>
                <w:kern w:val="0"/>
                <w:sz w:val="20"/>
                <w:szCs w:val="20"/>
                <w:u w:val="none"/>
                <w:lang w:val="en-US" w:eastAsia="zh-CN"/>
              </w:rPr>
              <w:t>万元</w:t>
            </w:r>
          </w:p>
        </w:tc>
        <w:tc>
          <w:tcPr>
            <w:tcW w:w="3508"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986"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6907"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78" w:hRule="atLeast"/>
        </w:trPr>
        <w:tc>
          <w:tcPr>
            <w:tcW w:w="6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64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80"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69"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2.45</w:t>
            </w:r>
          </w:p>
        </w:tc>
        <w:tc>
          <w:tcPr>
            <w:tcW w:w="164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2.45</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87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78"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2.45</w:t>
            </w:r>
          </w:p>
        </w:tc>
        <w:tc>
          <w:tcPr>
            <w:tcW w:w="164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2.45</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7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78"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64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7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69"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64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7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495"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64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7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1257" w:hRule="atLeast"/>
        </w:trPr>
        <w:tc>
          <w:tcPr>
            <w:tcW w:w="6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7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61"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880"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69" w:hRule="atLeast"/>
        </w:trPr>
        <w:tc>
          <w:tcPr>
            <w:tcW w:w="578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78"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778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78"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778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678"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778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399" w:hRule="atLeast"/>
        </w:trPr>
        <w:tc>
          <w:tcPr>
            <w:tcW w:w="3981"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439"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96" w:name="_Toc3521"/>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五部分 附表</w:t>
      </w:r>
      <w:bookmarkEnd w:id="92"/>
      <w:bookmarkEnd w:id="95"/>
      <w:bookmarkEnd w:id="96"/>
      <w:bookmarkStart w:id="97" w:name="_Toc15396619"/>
    </w:p>
    <w:p>
      <w:pPr>
        <w:pStyle w:val="4"/>
        <w:rPr>
          <w:rFonts w:ascii="仿宋" w:hAnsi="仿宋" w:eastAsia="仿宋"/>
          <w:color w:val="auto"/>
          <w:highlight w:val="none"/>
        </w:rPr>
      </w:pPr>
      <w:bookmarkStart w:id="98" w:name="_Toc8953"/>
      <w:r>
        <w:rPr>
          <w:rFonts w:hint="eastAsia" w:ascii="仿宋" w:hAnsi="仿宋" w:eastAsia="仿宋"/>
          <w:b w:val="0"/>
          <w:color w:val="auto"/>
          <w:highlight w:val="none"/>
        </w:rPr>
        <w:t>一、收</w:t>
      </w:r>
      <w:r>
        <w:rPr>
          <w:rStyle w:val="29"/>
          <w:rFonts w:hint="eastAsia" w:ascii="仿宋" w:hAnsi="仿宋" w:eastAsia="仿宋"/>
          <w:b w:val="0"/>
          <w:bCs w:val="0"/>
          <w:color w:val="auto"/>
          <w:highlight w:val="none"/>
        </w:rPr>
        <w:t>入支出决算总表</w:t>
      </w:r>
      <w:bookmarkEnd w:id="97"/>
      <w:bookmarkEnd w:id="98"/>
    </w:p>
    <w:p>
      <w:pPr>
        <w:pStyle w:val="4"/>
        <w:rPr>
          <w:rFonts w:ascii="仿宋" w:hAnsi="仿宋" w:eastAsia="仿宋"/>
          <w:color w:val="auto"/>
          <w:highlight w:val="none"/>
        </w:rPr>
      </w:pPr>
      <w:bookmarkStart w:id="99" w:name="_Toc7287"/>
      <w:bookmarkStart w:id="100" w:name="_Toc15396620"/>
      <w:r>
        <w:rPr>
          <w:rFonts w:hint="eastAsia" w:ascii="仿宋" w:hAnsi="仿宋" w:eastAsia="仿宋"/>
          <w:b w:val="0"/>
          <w:color w:val="auto"/>
          <w:highlight w:val="none"/>
        </w:rPr>
        <w:t>二、收</w:t>
      </w:r>
      <w:r>
        <w:rPr>
          <w:rStyle w:val="29"/>
          <w:rFonts w:hint="eastAsia" w:ascii="仿宋" w:hAnsi="仿宋" w:eastAsia="仿宋"/>
          <w:b w:val="0"/>
          <w:bCs w:val="0"/>
          <w:color w:val="auto"/>
          <w:highlight w:val="none"/>
        </w:rPr>
        <w:t>入决算表</w:t>
      </w:r>
      <w:bookmarkEnd w:id="99"/>
      <w:bookmarkEnd w:id="100"/>
    </w:p>
    <w:p>
      <w:pPr>
        <w:pStyle w:val="4"/>
        <w:rPr>
          <w:rFonts w:ascii="仿宋" w:hAnsi="仿宋" w:eastAsia="仿宋"/>
          <w:color w:val="auto"/>
          <w:highlight w:val="none"/>
        </w:rPr>
      </w:pPr>
      <w:bookmarkStart w:id="101" w:name="_Toc633"/>
      <w:bookmarkStart w:id="102" w:name="_Toc15396621"/>
      <w:r>
        <w:rPr>
          <w:rStyle w:val="2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9"/>
          <w:rFonts w:hint="eastAsia" w:ascii="仿宋" w:hAnsi="仿宋" w:eastAsia="仿宋"/>
          <w:b w:val="0"/>
          <w:bCs w:val="0"/>
          <w:color w:val="auto"/>
          <w:highlight w:val="none"/>
        </w:rPr>
        <w:t>出决算表</w:t>
      </w:r>
      <w:bookmarkEnd w:id="101"/>
      <w:bookmarkEnd w:id="102"/>
    </w:p>
    <w:p>
      <w:pPr>
        <w:pStyle w:val="4"/>
        <w:rPr>
          <w:rFonts w:ascii="仿宋" w:hAnsi="仿宋" w:eastAsia="仿宋"/>
          <w:b w:val="0"/>
          <w:color w:val="auto"/>
          <w:highlight w:val="none"/>
        </w:rPr>
      </w:pPr>
      <w:bookmarkStart w:id="103" w:name="_Toc7984"/>
      <w:bookmarkStart w:id="104" w:name="_Toc15396622"/>
      <w:r>
        <w:rPr>
          <w:rStyle w:val="2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政拨款收入支出决算总表</w:t>
      </w:r>
      <w:bookmarkEnd w:id="103"/>
      <w:bookmarkEnd w:id="104"/>
    </w:p>
    <w:p>
      <w:pPr>
        <w:pStyle w:val="4"/>
        <w:rPr>
          <w:rStyle w:val="29"/>
          <w:rFonts w:ascii="仿宋" w:hAnsi="仿宋" w:eastAsia="仿宋"/>
          <w:b w:val="0"/>
          <w:bCs w:val="0"/>
          <w:color w:val="auto"/>
          <w:highlight w:val="none"/>
        </w:rPr>
      </w:pPr>
      <w:bookmarkStart w:id="105" w:name="_Toc19014"/>
      <w:bookmarkStart w:id="106" w:name="_Toc15396623"/>
      <w:r>
        <w:rPr>
          <w:rStyle w:val="2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政拨款支出决算明细表</w:t>
      </w:r>
      <w:bookmarkEnd w:id="105"/>
      <w:bookmarkEnd w:id="106"/>
      <w:bookmarkStart w:id="107" w:name="_Toc15396624"/>
    </w:p>
    <w:p>
      <w:pPr>
        <w:pStyle w:val="4"/>
        <w:rPr>
          <w:rFonts w:ascii="仿宋" w:hAnsi="仿宋" w:eastAsia="仿宋"/>
          <w:color w:val="auto"/>
          <w:highlight w:val="none"/>
        </w:rPr>
      </w:pPr>
      <w:bookmarkStart w:id="108" w:name="_Toc15622"/>
      <w:r>
        <w:rPr>
          <w:rStyle w:val="2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般公共预算财政拨款支出决算表</w:t>
      </w:r>
      <w:bookmarkEnd w:id="107"/>
      <w:bookmarkEnd w:id="108"/>
    </w:p>
    <w:p>
      <w:pPr>
        <w:pStyle w:val="4"/>
        <w:rPr>
          <w:rFonts w:ascii="仿宋" w:hAnsi="仿宋" w:eastAsia="仿宋"/>
          <w:color w:val="auto"/>
          <w:highlight w:val="none"/>
        </w:rPr>
      </w:pPr>
      <w:bookmarkStart w:id="109" w:name="_Toc25009"/>
      <w:bookmarkStart w:id="110" w:name="_Toc15396625"/>
      <w:r>
        <w:rPr>
          <w:rStyle w:val="2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般公共预算财政拨款支出决算明细表</w:t>
      </w:r>
      <w:bookmarkEnd w:id="109"/>
      <w:bookmarkEnd w:id="110"/>
    </w:p>
    <w:p>
      <w:pPr>
        <w:pStyle w:val="4"/>
        <w:rPr>
          <w:rFonts w:ascii="仿宋" w:hAnsi="仿宋" w:eastAsia="仿宋"/>
          <w:color w:val="auto"/>
          <w:highlight w:val="none"/>
        </w:rPr>
      </w:pPr>
      <w:bookmarkStart w:id="111" w:name="_Toc12830"/>
      <w:bookmarkStart w:id="112" w:name="_Toc15396626"/>
      <w:r>
        <w:rPr>
          <w:rStyle w:val="2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般公共预算财政拨款基本支出决算表</w:t>
      </w:r>
      <w:bookmarkEnd w:id="111"/>
      <w:bookmarkEnd w:id="112"/>
    </w:p>
    <w:p>
      <w:pPr>
        <w:pStyle w:val="4"/>
        <w:rPr>
          <w:rFonts w:ascii="仿宋" w:hAnsi="仿宋" w:eastAsia="仿宋"/>
          <w:color w:val="auto"/>
          <w:highlight w:val="none"/>
        </w:rPr>
      </w:pPr>
      <w:bookmarkStart w:id="113" w:name="_Toc9726"/>
      <w:bookmarkStart w:id="114" w:name="_Toc15396627"/>
      <w:r>
        <w:rPr>
          <w:rStyle w:val="2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般公共预算财政拨款项目支出决算表</w:t>
      </w:r>
      <w:bookmarkEnd w:id="113"/>
      <w:bookmarkEnd w:id="114"/>
    </w:p>
    <w:p>
      <w:pPr>
        <w:pStyle w:val="4"/>
        <w:rPr>
          <w:rFonts w:ascii="仿宋" w:hAnsi="仿宋" w:eastAsia="仿宋"/>
          <w:color w:val="auto"/>
          <w:highlight w:val="none"/>
        </w:rPr>
      </w:pPr>
      <w:bookmarkStart w:id="115" w:name="_Toc15396628"/>
      <w:bookmarkStart w:id="116" w:name="_Toc31127"/>
      <w:r>
        <w:rPr>
          <w:rStyle w:val="29"/>
          <w:rFonts w:hint="eastAsia" w:ascii="仿宋" w:hAnsi="仿宋" w:eastAsia="仿宋"/>
          <w:b w:val="0"/>
          <w:bCs w:val="0"/>
          <w:color w:val="auto"/>
          <w:highlight w:val="none"/>
        </w:rPr>
        <w:t>十、</w:t>
      </w:r>
      <w:bookmarkEnd w:id="115"/>
      <w:r>
        <w:rPr>
          <w:rFonts w:hint="eastAsia" w:ascii="仿宋" w:hAnsi="仿宋" w:eastAsia="仿宋"/>
          <w:b w:val="0"/>
          <w:color w:val="auto"/>
          <w:highlight w:val="none"/>
        </w:rPr>
        <w:t>政</w:t>
      </w:r>
      <w:r>
        <w:rPr>
          <w:rStyle w:val="29"/>
          <w:rFonts w:hint="eastAsia" w:ascii="仿宋" w:hAnsi="仿宋" w:eastAsia="仿宋"/>
          <w:b w:val="0"/>
          <w:bCs w:val="0"/>
          <w:color w:val="auto"/>
          <w:highlight w:val="none"/>
        </w:rPr>
        <w:t>府性基金预算财政拨款收入支出决算表</w:t>
      </w:r>
      <w:bookmarkEnd w:id="116"/>
    </w:p>
    <w:p>
      <w:pPr>
        <w:pStyle w:val="4"/>
        <w:rPr>
          <w:rFonts w:ascii="仿宋" w:hAnsi="仿宋" w:eastAsia="仿宋"/>
          <w:color w:val="auto"/>
          <w:highlight w:val="none"/>
        </w:rPr>
      </w:pPr>
      <w:bookmarkStart w:id="117" w:name="_Toc15396629"/>
      <w:bookmarkStart w:id="118" w:name="_Toc5394"/>
      <w:r>
        <w:rPr>
          <w:rStyle w:val="29"/>
          <w:rFonts w:hint="eastAsia" w:ascii="仿宋" w:hAnsi="仿宋" w:eastAsia="仿宋"/>
          <w:b w:val="0"/>
          <w:bCs w:val="0"/>
          <w:color w:val="auto"/>
          <w:highlight w:val="none"/>
        </w:rPr>
        <w:t>十一、</w:t>
      </w:r>
      <w:bookmarkEnd w:id="117"/>
      <w:r>
        <w:rPr>
          <w:rFonts w:hint="eastAsia" w:ascii="仿宋" w:hAnsi="仿宋" w:eastAsia="仿宋"/>
          <w:b w:val="0"/>
          <w:color w:val="auto"/>
          <w:highlight w:val="none"/>
        </w:rPr>
        <w:t>国</w:t>
      </w:r>
      <w:r>
        <w:rPr>
          <w:rStyle w:val="29"/>
          <w:rFonts w:hint="eastAsia" w:ascii="仿宋" w:hAnsi="仿宋" w:eastAsia="仿宋"/>
          <w:b w:val="0"/>
          <w:bCs w:val="0"/>
          <w:color w:val="auto"/>
          <w:highlight w:val="none"/>
        </w:rPr>
        <w:t>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bookmarkEnd w:id="118"/>
    </w:p>
    <w:p>
      <w:pPr>
        <w:pStyle w:val="4"/>
        <w:rPr>
          <w:rFonts w:ascii="仿宋" w:hAnsi="仿宋" w:eastAsia="仿宋"/>
          <w:color w:val="auto"/>
          <w:highlight w:val="none"/>
        </w:rPr>
      </w:pPr>
      <w:bookmarkStart w:id="119" w:name="_Toc15396630"/>
      <w:bookmarkStart w:id="120" w:name="_Toc21499"/>
      <w:r>
        <w:rPr>
          <w:rStyle w:val="29"/>
          <w:rFonts w:hint="eastAsia" w:ascii="仿宋" w:hAnsi="仿宋" w:eastAsia="仿宋"/>
          <w:b w:val="0"/>
          <w:bCs w:val="0"/>
          <w:color w:val="auto"/>
          <w:highlight w:val="none"/>
        </w:rPr>
        <w:t>十二、</w:t>
      </w:r>
      <w:bookmarkEnd w:id="119"/>
      <w:r>
        <w:rPr>
          <w:rStyle w:val="29"/>
          <w:rFonts w:hint="eastAsia" w:ascii="仿宋" w:hAnsi="仿宋" w:eastAsia="仿宋"/>
          <w:b w:val="0"/>
          <w:bCs w:val="0"/>
          <w:color w:val="auto"/>
          <w:highlight w:val="none"/>
          <w:lang w:eastAsia="zh-CN"/>
        </w:rPr>
        <w:t>国有资本经营预算财政拨款支出决算表</w:t>
      </w:r>
      <w:bookmarkEnd w:id="120"/>
    </w:p>
    <w:p>
      <w:pPr>
        <w:pStyle w:val="4"/>
        <w:rPr>
          <w:rFonts w:hint="eastAsia" w:eastAsia="仿宋"/>
          <w:color w:val="auto"/>
          <w:highlight w:val="none"/>
          <w:lang w:eastAsia="zh-CN"/>
        </w:rPr>
      </w:pPr>
      <w:bookmarkStart w:id="121" w:name="_Toc15396631"/>
      <w:bookmarkStart w:id="122" w:name="_Toc9889"/>
      <w:r>
        <w:rPr>
          <w:rStyle w:val="29"/>
          <w:rFonts w:hint="eastAsia" w:ascii="仿宋" w:hAnsi="仿宋" w:eastAsia="仿宋"/>
          <w:b w:val="0"/>
          <w:bCs w:val="0"/>
          <w:color w:val="auto"/>
          <w:highlight w:val="none"/>
        </w:rPr>
        <w:t>十三、</w:t>
      </w:r>
      <w:bookmarkEnd w:id="121"/>
      <w:r>
        <w:rPr>
          <w:rStyle w:val="29"/>
          <w:rFonts w:hint="eastAsia" w:ascii="仿宋" w:hAnsi="仿宋" w:eastAsia="仿宋"/>
          <w:b w:val="0"/>
          <w:bCs w:val="0"/>
          <w:color w:val="auto"/>
          <w:highlight w:val="none"/>
          <w:lang w:eastAsia="zh-CN"/>
        </w:rPr>
        <w:t>财政拨款“三公”经费支出决算表</w:t>
      </w:r>
      <w:bookmarkEnd w:id="122"/>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CF092B84"/>
    <w:multiLevelType w:val="singleLevel"/>
    <w:tmpl w:val="CF092B84"/>
    <w:lvl w:ilvl="0" w:tentative="0">
      <w:start w:val="9"/>
      <w:numFmt w:val="chineseCounting"/>
      <w:suff w:val="nothing"/>
      <w:lvlText w:val="%1、"/>
      <w:lvlJc w:val="left"/>
      <w:rPr>
        <w:rFonts w:hint="eastAsia"/>
      </w:rPr>
    </w:lvl>
  </w:abstractNum>
  <w:abstractNum w:abstractNumId="2">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9ADCABA"/>
    <w:multiLevelType w:val="singleLevel"/>
    <w:tmpl w:val="59ADCABA"/>
    <w:lvl w:ilvl="0" w:tentative="0">
      <w:start w:val="2"/>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31F27F3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Body Text Indent"/>
    <w:basedOn w:val="1"/>
    <w:next w:val="7"/>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widowControl w:val="0"/>
      <w:suppressAutoHyphens/>
    </w:pPr>
    <w:rPr>
      <w:rFonts w:ascii="Calibri" w:hAnsi="Calibri" w:eastAsia="宋体" w:cs="Times New Roman"/>
      <w:sz w:val="24"/>
      <w:szCs w:val="24"/>
    </w:rPr>
  </w:style>
  <w:style w:type="table" w:styleId="1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3"/>
    <w:qFormat/>
    <w:uiPriority w:val="9"/>
    <w:rPr>
      <w:rFonts w:ascii="Times New Roman" w:hAnsi="Times New Roman"/>
      <w:b/>
      <w:bCs/>
      <w:kern w:val="44"/>
      <w:sz w:val="44"/>
      <w:szCs w:val="44"/>
    </w:rPr>
  </w:style>
  <w:style w:type="character" w:customStyle="1" w:styleId="29">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9"/>
    <w:semiHidden/>
    <w:qFormat/>
    <w:uiPriority w:val="99"/>
    <w:rPr>
      <w:rFonts w:ascii="Times New Roman" w:hAnsi="Times New Roman"/>
      <w:kern w:val="2"/>
      <w:sz w:val="18"/>
      <w:szCs w:val="18"/>
    </w:rPr>
  </w:style>
  <w:style w:type="character" w:customStyle="1" w:styleId="32">
    <w:name w:val="标题 3 Char"/>
    <w:basedOn w:val="17"/>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[工作簿1.xlsx]Sheet1!$A$2</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[工作簿1.xlsx]Sheet1!$B$2:$C$2</c:f>
              <c:numCache>
                <c:formatCode>0.00_ </c:formatCode>
                <c:ptCount val="2"/>
                <c:pt idx="0">
                  <c:v>173.59</c:v>
                </c:pt>
                <c:pt idx="1">
                  <c:v>173.59</c:v>
                </c:pt>
              </c:numCache>
            </c:numRef>
          </c:val>
        </c:ser>
        <c:ser>
          <c:idx val="1"/>
          <c:order val="1"/>
          <c:tx>
            <c:strRef>
              <c:f>[工作簿1.xlsx]Sheet1!$A$3</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[工作簿1.xlsx]Sheet1!$B$3:$C$3</c:f>
              <c:numCache>
                <c:formatCode>0.00_ </c:formatCode>
                <c:ptCount val="2"/>
                <c:pt idx="0">
                  <c:v>144.85</c:v>
                </c:pt>
                <c:pt idx="1">
                  <c:v>144.85</c:v>
                </c:pt>
              </c:numCache>
            </c:numRef>
          </c:val>
        </c:ser>
        <c:dLbls>
          <c:showLegendKey val="0"/>
          <c:showVal val="1"/>
          <c:showCatName val="0"/>
          <c:showSerName val="0"/>
          <c:showPercent val="0"/>
          <c:showBubbleSize val="0"/>
        </c:dLbls>
        <c:gapWidth val="65"/>
        <c:overlap val="0"/>
        <c:axId val="945988029"/>
        <c:axId val="91702100"/>
      </c:barChart>
      <c:catAx>
        <c:axId val="945988029"/>
        <c:scaling>
          <c:orientation val="minMax"/>
        </c:scaling>
        <c:delete val="0"/>
        <c:axPos val="b"/>
        <c:majorTickMark val="out"/>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91702100"/>
        <c:crosses val="autoZero"/>
        <c:auto val="1"/>
        <c:lblAlgn val="ctr"/>
        <c:lblOffset val="100"/>
        <c:noMultiLvlLbl val="0"/>
      </c:catAx>
      <c:valAx>
        <c:axId val="91702100"/>
        <c:scaling>
          <c:orientation val="minMax"/>
        </c:scaling>
        <c:delete val="0"/>
        <c:axPos val="l"/>
        <c:numFmt formatCode="0.00_ "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45988029"/>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8809048569528"/>
          <c:y val="0.198611111111111"/>
          <c:w val="0.938888888888889"/>
          <c:h val="0.645601851851852"/>
        </c:manualLayout>
      </c:layout>
      <c:pie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contourW="9525"/>
            </c:spPr>
          </c:dPt>
          <c:dPt>
            <c:idx val="1"/>
            <c:bubble3D val="0"/>
            <c:explosion val="27"/>
            <c:spPr>
              <a:solidFill>
                <a:schemeClr val="accent2"/>
              </a:solidFill>
              <a:ln>
                <a:noFill/>
              </a:ln>
              <a:effectLst>
                <a:outerShdw blurRad="88900" sx="102000" sy="102000" algn="ctr" rotWithShape="0">
                  <a:prstClr val="black">
                    <a:alpha val="20000"/>
                  </a:prstClr>
                </a:outerShdw>
              </a:effectLst>
            </c:spPr>
          </c:dPt>
          <c:dPt>
            <c:idx val="2"/>
            <c:bubble3D val="0"/>
            <c:explosion val="21"/>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contourW="9525"/>
            </c:spPr>
          </c:dPt>
          <c:dLbls>
            <c:dLbl>
              <c:idx val="0"/>
              <c:layout>
                <c:manualLayout>
                  <c:x val="-0.144869234824354"/>
                  <c:y val="-0.234094799227766"/>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财政拨款收入</a:t>
                    </a:r>
                    <a:r>
                      <a:rPr lang="en-US" altLang="zh-CN">
                        <a:solidFill>
                          <a:sysClr val="windowText" lastClr="000000"/>
                        </a:solidFill>
                      </a:rPr>
                      <a:t>52.67</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3891894312822"/>
                  <c:y val="-0.13603363652989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政府性基金</a:t>
                    </a:r>
                    <a:r>
                      <a:rPr lang="en-US" altLang="zh-CN">
                        <a:solidFill>
                          <a:sysClr val="windowText" lastClr="000000"/>
                        </a:solidFill>
                      </a:rPr>
                      <a:t>6.36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32209341974917"/>
                  <c:y val="-0.0106418953524439"/>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事业收入</a:t>
                    </a:r>
                    <a:r>
                      <a:rPr lang="en-US" altLang="zh-CN">
                        <a:solidFill>
                          <a:sysClr val="windowText" lastClr="000000"/>
                        </a:solidFill>
                      </a:rPr>
                      <a:t>47.33</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14305555555556"/>
                      <c:h val="0.08125"/>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[工作簿1.xlsx]Sheet1!$B$16:$B$18</c:f>
              <c:numCache>
                <c:formatCode>General</c:formatCode>
                <c:ptCount val="3"/>
                <c:pt idx="0">
                  <c:v>76.3</c:v>
                </c:pt>
                <c:pt idx="2">
                  <c:v>68.55</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Pt>
            <c:idx val="1"/>
            <c:bubble3D val="0"/>
            <c:spPr>
              <a:solidFill>
                <a:schemeClr val="accent2"/>
              </a:solidFill>
              <a:ln>
                <a:noFill/>
              </a:ln>
              <a:effectLst>
                <a:outerShdw blurRad="88900" sx="102000" sy="102000" algn="ctr" rotWithShape="0">
                  <a:prstClr val="black">
                    <a:alpha val="20000"/>
                  </a:prstClr>
                </a:outerShdw>
              </a:effectLst>
            </c:spPr>
          </c:dPt>
          <c:dPt>
            <c:idx val="2"/>
            <c:bubble3D val="0"/>
            <c:spPr>
              <a:solidFill>
                <a:schemeClr val="accent3"/>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[工作簿1.xlsx]Sheet1!$C$16:$C$18</c:f>
              <c:numCache>
                <c:formatCode>0.00%</c:formatCode>
                <c:ptCount val="3"/>
                <c:pt idx="0">
                  <c:v>0.763</c:v>
                </c:pt>
                <c:pt idx="2">
                  <c:v>0.3616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pct5">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44611528822055"/>
          <c:y val="0.22005376907467"/>
          <c:w val="0.915413533834586"/>
          <c:h val="0.601553166069295"/>
        </c:manualLayout>
      </c:layout>
      <c:pie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基本支出98.31</a:t>
                    </a:r>
                    <a:r>
                      <a:rPr lang="en-US" altLang="zh-CN" b="1"/>
                      <a:t>%</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项目支出1.69</a:t>
                    </a:r>
                    <a:r>
                      <a:rPr lang="en-US" altLang="zh-CN" b="1"/>
                      <a:t>%</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[工作簿1.xlsx]Sheet1!$B$29:$B$31</c:f>
              <c:numCache>
                <c:formatCode>General</c:formatCode>
                <c:ptCount val="3"/>
                <c:pt idx="0">
                  <c:v>142.4</c:v>
                </c:pt>
                <c:pt idx="1">
                  <c:v>2.45</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[工作簿1.xlsx]Sheet1!$C$29:$C$31</c:f>
              <c:numCache>
                <c:formatCode>0.00%</c:formatCode>
                <c:ptCount val="3"/>
                <c:pt idx="0">
                  <c:v>0.706</c:v>
                </c:pt>
                <c:pt idx="1">
                  <c:v>0.294</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[工作簿1.xlsx]Sheet1!$B$39:$C$39</c:f>
              <c:numCache>
                <c:formatCode>General</c:formatCode>
                <c:ptCount val="2"/>
                <c:pt idx="0">
                  <c:v>121.75</c:v>
                </c:pt>
                <c:pt idx="1">
                  <c:v>121.75</c:v>
                </c:pt>
              </c:numCache>
            </c:numRef>
          </c:val>
        </c:ser>
        <c:ser>
          <c:idx val="1"/>
          <c:order val="1"/>
          <c:tx>
            <c:strRef>
              <c:f>[工作簿1.xlsx]Sheet1!$A$40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[工作簿1.xlsx]Sheet1!$B$40:$C$40</c:f>
              <c:numCache>
                <c:formatCode>General</c:formatCode>
                <c:ptCount val="2"/>
                <c:pt idx="0">
                  <c:v>76.3</c:v>
                </c:pt>
                <c:pt idx="1">
                  <c:v>76.3</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4329224075417"/>
          <c:y val="0.0981481481481482"/>
          <c:w val="0.920232052211748"/>
          <c:h val="0.755111111111111"/>
        </c:manualLayout>
      </c:layout>
      <c:barChart>
        <c:barDir val="col"/>
        <c:grouping val="stacked"/>
        <c:varyColors val="0"/>
        <c:ser>
          <c:idx val="0"/>
          <c:order val="0"/>
          <c:spPr>
            <a:solidFill>
              <a:schemeClr val="accent1"/>
            </a:solidFill>
            <a:ln>
              <a:noFill/>
            </a:ln>
            <a:effectLst/>
          </c:spPr>
          <c:invertIfNegative val="0"/>
          <c:dLbls>
            <c:dLbl>
              <c:idx val="1"/>
              <c:layout>
                <c:manualLayout>
                  <c:x val="-0.00963661915278057"/>
                  <c:y val="-0.095833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[工作簿1.xlsx]Sheet1!$A$62:$A$63</c:f>
              <c:strCache>
                <c:ptCount val="2"/>
                <c:pt idx="0">
                  <c:v>2021年</c:v>
                </c:pt>
                <c:pt idx="1">
                  <c:v>2022年</c:v>
                </c:pt>
              </c:strCache>
            </c:strRef>
          </c:cat>
          <c:val>
            <c:numRef>
              <c:f>[工作簿1.xlsx]Sheet1!$B$62:$B$63</c:f>
              <c:numCache>
                <c:formatCode>General</c:formatCode>
                <c:ptCount val="2"/>
                <c:pt idx="0">
                  <c:v>121.75</c:v>
                </c:pt>
                <c:pt idx="1">
                  <c:v>73.85</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4709345106696"/>
          <c:y val="0.0467836257309941"/>
          <c:w val="0.611111111111111"/>
          <c:h val="0.871345029239766"/>
        </c:manualLayout>
      </c:layout>
      <c:pie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a:t>
                    </a:r>
                    <a:r>
                      <a:rPr lang="en-US" altLang="zh-CN">
                        <a:solidFill>
                          <a:sysClr val="windowText" lastClr="000000"/>
                        </a:solidFill>
                      </a:rPr>
                      <a:t>7.53</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a:t>
                    </a:r>
                    <a:r>
                      <a:rPr lang="en-US" altLang="zh-CN">
                        <a:solidFill>
                          <a:sysClr val="windowText" lastClr="000000"/>
                        </a:solidFill>
                      </a:rPr>
                      <a:t>82.8</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10.27</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[工作簿1.xlsx]Sheet1!$B$54:$B$56</c:f>
              <c:numCache>
                <c:formatCode>General</c:formatCode>
                <c:ptCount val="3"/>
                <c:pt idx="0">
                  <c:v>5.56</c:v>
                </c:pt>
                <c:pt idx="1">
                  <c:v>60.71</c:v>
                </c:pt>
                <c:pt idx="2">
                  <c:v>7.59</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[工作簿1.xlsx]Sheet1!$C$54:$C$56</c:f>
              <c:numCache>
                <c:formatCode>0.00%</c:formatCode>
                <c:ptCount val="3"/>
                <c:pt idx="0">
                  <c:v>0.0762</c:v>
                </c:pt>
                <c:pt idx="1">
                  <c:v>0.8505</c:v>
                </c:pt>
                <c:pt idx="2">
                  <c:v>0.0733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12</TotalTime>
  <ScaleCrop>false</ScaleCrop>
  <LinksUpToDate>false</LinksUpToDate>
  <CharactersWithSpaces>8692</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2024-07-29T07:29:16Z</dcterms:modified>
  <dc:title>四川省***</dc:title>
  <cp:revision>32</cp:revision>
</cp:coreProperties>
</file>

<file path=customXml/itemProps1.xml><?xml version="1.0" encoding="utf-8"?>
<ds:datastoreItem xmlns:ds="http://schemas.openxmlformats.org/officeDocument/2006/customXml" ds:itemID="{ea047e6a-3155-4b91-97e5-badf89d21a74}">
  <ds:schemaRefs/>
</ds:datastoreItem>
</file>

<file path=customXml/itemProps2.xml><?xml version="1.0" encoding="utf-8"?>
<ds:datastoreItem xmlns:ds="http://schemas.openxmlformats.org/officeDocument/2006/customXml" ds:itemID="{8a98fe69-b87b-4aaa-85ba-e2229235e3dc}">
  <ds:schemaRefs/>
</ds:datastoreItem>
</file>

<file path=customXml/itemProps3.xml><?xml version="1.0" encoding="utf-8"?>
<ds:datastoreItem xmlns:ds="http://schemas.openxmlformats.org/officeDocument/2006/customXml" ds:itemID="{e132ab9a-8e69-41d7-a78b-6af1253763dd}">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13</TotalTime>
  <ScaleCrop>false</ScaleCrop>
  <LinksUpToDate>false</LinksUpToDate>
  <CharactersWithSpaces>8692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2024-08-12T06:45:07Z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